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C35" w:rsidRDefault="006039A0">
      <w:pPr>
        <w:pStyle w:val="a3"/>
      </w:pPr>
      <w:r>
        <w:rPr>
          <w:noProof/>
          <w:lang w:eastAsia="ru-RU"/>
        </w:rPr>
        <w:drawing>
          <wp:anchor distT="0" distB="0" distL="0" distR="0" simplePos="0" relativeHeight="251620352" behindDoc="0" locked="0" layoutInCell="1" allowOverlap="1">
            <wp:simplePos x="0" y="0"/>
            <wp:positionH relativeFrom="page">
              <wp:posOffset>847725</wp:posOffset>
            </wp:positionH>
            <wp:positionV relativeFrom="page">
              <wp:posOffset>9405620</wp:posOffset>
            </wp:positionV>
            <wp:extent cx="6225540" cy="379730"/>
            <wp:effectExtent l="0" t="0" r="0" b="0"/>
            <wp:wrapNone/>
            <wp:docPr id="5" name="Imag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5540" cy="379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7C35" w:rsidRDefault="00EF7C35">
      <w:pPr>
        <w:pStyle w:val="a3"/>
      </w:pPr>
    </w:p>
    <w:p w:rsidR="00EF7C35" w:rsidRDefault="00EF7C35">
      <w:pPr>
        <w:pStyle w:val="a3"/>
        <w:spacing w:before="79"/>
      </w:pPr>
    </w:p>
    <w:p w:rsidR="00EF7C35" w:rsidRDefault="00EF7C35">
      <w:pPr>
        <w:pStyle w:val="a3"/>
        <w:spacing w:before="137"/>
        <w:rPr>
          <w:b/>
        </w:rPr>
      </w:pPr>
    </w:p>
    <w:p w:rsidR="005B18BE" w:rsidRDefault="005B18BE" w:rsidP="005B18BE">
      <w:pPr>
        <w:jc w:val="center"/>
        <w:rPr>
          <w:b/>
          <w:sz w:val="28"/>
          <w:szCs w:val="24"/>
          <w:u w:val="single"/>
        </w:rPr>
      </w:pPr>
      <w:r>
        <w:rPr>
          <w:b/>
          <w:sz w:val="28"/>
          <w:szCs w:val="24"/>
          <w:u w:val="single"/>
        </w:rPr>
        <w:t>Итоговая контрольная работа в рамках промежуточной аттестации</w:t>
      </w:r>
    </w:p>
    <w:p w:rsidR="005B18BE" w:rsidRDefault="005B18BE" w:rsidP="005B18BE">
      <w:pPr>
        <w:jc w:val="center"/>
        <w:rPr>
          <w:b/>
          <w:sz w:val="28"/>
          <w:szCs w:val="24"/>
          <w:u w:val="single"/>
        </w:rPr>
      </w:pPr>
      <w:r>
        <w:rPr>
          <w:b/>
          <w:sz w:val="28"/>
          <w:szCs w:val="24"/>
          <w:u w:val="single"/>
        </w:rPr>
        <w:t xml:space="preserve"> по литературе 5 класс</w:t>
      </w:r>
    </w:p>
    <w:p w:rsidR="005B18BE" w:rsidRDefault="005B18BE" w:rsidP="005B18BE">
      <w:pPr>
        <w:jc w:val="center"/>
        <w:rPr>
          <w:b/>
          <w:sz w:val="28"/>
          <w:szCs w:val="24"/>
          <w:u w:val="single"/>
        </w:rPr>
      </w:pPr>
    </w:p>
    <w:p w:rsidR="005B18BE" w:rsidRDefault="005B18BE" w:rsidP="005B18BE">
      <w:pPr>
        <w:jc w:val="center"/>
        <w:rPr>
          <w:b/>
          <w:sz w:val="28"/>
          <w:szCs w:val="24"/>
          <w:u w:val="single"/>
        </w:rPr>
      </w:pPr>
      <w:bookmarkStart w:id="0" w:name="_GoBack"/>
      <w:bookmarkEnd w:id="0"/>
    </w:p>
    <w:p w:rsidR="00EF7C35" w:rsidRDefault="006039A0">
      <w:pPr>
        <w:ind w:left="3992"/>
        <w:rPr>
          <w:b/>
          <w:sz w:val="24"/>
        </w:rPr>
      </w:pPr>
      <w:r>
        <w:rPr>
          <w:b/>
          <w:sz w:val="24"/>
        </w:rPr>
        <w:t>Инструкция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выполнению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работы</w:t>
      </w:r>
    </w:p>
    <w:p w:rsidR="00EF7C35" w:rsidRDefault="006039A0">
      <w:pPr>
        <w:pStyle w:val="a3"/>
        <w:spacing w:before="273"/>
        <w:ind w:left="993" w:right="138" w:firstLine="708"/>
        <w:jc w:val="both"/>
      </w:pPr>
      <w:r>
        <w:t>На</w:t>
      </w:r>
      <w:r>
        <w:rPr>
          <w:spacing w:val="40"/>
        </w:rPr>
        <w:t xml:space="preserve"> </w:t>
      </w:r>
      <w:r>
        <w:t>выполнение</w:t>
      </w:r>
      <w:r>
        <w:rPr>
          <w:spacing w:val="40"/>
        </w:rPr>
        <w:t xml:space="preserve"> </w:t>
      </w:r>
      <w:r>
        <w:t>проверочной</w:t>
      </w:r>
      <w:r>
        <w:rPr>
          <w:spacing w:val="40"/>
        </w:rPr>
        <w:t xml:space="preserve"> </w:t>
      </w:r>
      <w:r>
        <w:t>работы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литературе</w:t>
      </w:r>
      <w:r>
        <w:rPr>
          <w:spacing w:val="40"/>
        </w:rPr>
        <w:t xml:space="preserve"> </w:t>
      </w:r>
      <w:r>
        <w:t>отводится</w:t>
      </w:r>
      <w:r>
        <w:rPr>
          <w:spacing w:val="40"/>
        </w:rPr>
        <w:t xml:space="preserve"> </w:t>
      </w:r>
      <w:r>
        <w:t>один</w:t>
      </w:r>
      <w:r>
        <w:rPr>
          <w:spacing w:val="40"/>
        </w:rPr>
        <w:t xml:space="preserve"> </w:t>
      </w:r>
      <w:r>
        <w:t>урок</w:t>
      </w:r>
      <w:r>
        <w:rPr>
          <w:spacing w:val="40"/>
        </w:rPr>
        <w:t xml:space="preserve"> </w:t>
      </w:r>
      <w:r>
        <w:t>(не</w:t>
      </w:r>
      <w:r>
        <w:rPr>
          <w:spacing w:val="-2"/>
        </w:rPr>
        <w:t xml:space="preserve"> </w:t>
      </w:r>
      <w:r>
        <w:t>более 45 минут). Работа включает в себя 6 заданий.</w:t>
      </w:r>
    </w:p>
    <w:p w:rsidR="00EF7C35" w:rsidRDefault="006039A0">
      <w:pPr>
        <w:pStyle w:val="a3"/>
        <w:ind w:left="993" w:right="139" w:firstLine="708"/>
        <w:jc w:val="both"/>
      </w:pPr>
      <w:r>
        <w:t>Ответы на задания запишите в поля ответов в тексте работы. Если Вы хотите</w:t>
      </w:r>
      <w:r>
        <w:rPr>
          <w:spacing w:val="40"/>
        </w:rPr>
        <w:t xml:space="preserve"> </w:t>
      </w:r>
      <w:r>
        <w:t>изменить ответ, то зачеркните его и запишите рядом новый.</w:t>
      </w:r>
    </w:p>
    <w:p w:rsidR="00EF7C35" w:rsidRDefault="006039A0">
      <w:pPr>
        <w:pStyle w:val="a3"/>
        <w:spacing w:before="1"/>
        <w:ind w:left="993" w:right="135" w:firstLine="708"/>
        <w:jc w:val="both"/>
      </w:pPr>
      <w:r>
        <w:rPr>
          <w:spacing w:val="-2"/>
        </w:rPr>
        <w:t>При</w:t>
      </w:r>
      <w:r>
        <w:rPr>
          <w:spacing w:val="-13"/>
        </w:rPr>
        <w:t xml:space="preserve"> </w:t>
      </w:r>
      <w:r>
        <w:rPr>
          <w:spacing w:val="-2"/>
        </w:rPr>
        <w:t>выполнении</w:t>
      </w:r>
      <w:r>
        <w:rPr>
          <w:spacing w:val="-13"/>
        </w:rPr>
        <w:t xml:space="preserve"> </w:t>
      </w:r>
      <w:r>
        <w:rPr>
          <w:spacing w:val="-2"/>
        </w:rPr>
        <w:t>работы</w:t>
      </w:r>
      <w:r>
        <w:rPr>
          <w:spacing w:val="-13"/>
        </w:rPr>
        <w:t xml:space="preserve"> </w:t>
      </w:r>
      <w:r>
        <w:rPr>
          <w:spacing w:val="-2"/>
        </w:rPr>
        <w:t>не</w:t>
      </w:r>
      <w:r>
        <w:rPr>
          <w:spacing w:val="-13"/>
        </w:rPr>
        <w:t xml:space="preserve"> </w:t>
      </w:r>
      <w:r>
        <w:rPr>
          <w:spacing w:val="-2"/>
        </w:rPr>
        <w:t>разрешается</w:t>
      </w:r>
      <w:r>
        <w:rPr>
          <w:spacing w:val="-13"/>
        </w:rPr>
        <w:t xml:space="preserve"> </w:t>
      </w:r>
      <w:r>
        <w:rPr>
          <w:spacing w:val="-2"/>
        </w:rPr>
        <w:t>пользоваться</w:t>
      </w:r>
      <w:r>
        <w:rPr>
          <w:spacing w:val="-13"/>
        </w:rPr>
        <w:t xml:space="preserve"> </w:t>
      </w:r>
      <w:r>
        <w:rPr>
          <w:spacing w:val="-2"/>
        </w:rPr>
        <w:t>учебниками,</w:t>
      </w:r>
      <w:r>
        <w:rPr>
          <w:spacing w:val="-12"/>
        </w:rPr>
        <w:t xml:space="preserve"> </w:t>
      </w:r>
      <w:r>
        <w:rPr>
          <w:spacing w:val="-2"/>
        </w:rPr>
        <w:t>рабочими</w:t>
      </w:r>
      <w:r>
        <w:rPr>
          <w:spacing w:val="-13"/>
        </w:rPr>
        <w:t xml:space="preserve"> </w:t>
      </w:r>
      <w:r>
        <w:rPr>
          <w:spacing w:val="-2"/>
        </w:rPr>
        <w:t xml:space="preserve">тетрадями, </w:t>
      </w:r>
      <w:r>
        <w:t>справочниками, словарями, текстами художественных произведений, литературоведческими материалами и критическими рабо</w:t>
      </w:r>
      <w:r>
        <w:t>тами.</w:t>
      </w:r>
    </w:p>
    <w:p w:rsidR="00EF7C35" w:rsidRDefault="006039A0">
      <w:pPr>
        <w:pStyle w:val="a3"/>
        <w:ind w:left="993" w:right="138" w:firstLine="708"/>
        <w:jc w:val="both"/>
      </w:pPr>
      <w:r>
        <w:t>При</w:t>
      </w:r>
      <w:r>
        <w:rPr>
          <w:spacing w:val="-6"/>
        </w:rPr>
        <w:t xml:space="preserve"> </w:t>
      </w:r>
      <w:r>
        <w:t>необходимости</w:t>
      </w:r>
      <w:r>
        <w:rPr>
          <w:spacing w:val="-6"/>
        </w:rPr>
        <w:t xml:space="preserve"> </w:t>
      </w:r>
      <w:r>
        <w:t>можно</w:t>
      </w:r>
      <w:r>
        <w:rPr>
          <w:spacing w:val="-6"/>
        </w:rPr>
        <w:t xml:space="preserve"> </w:t>
      </w:r>
      <w:r>
        <w:t>пользоваться</w:t>
      </w:r>
      <w:r>
        <w:rPr>
          <w:spacing w:val="-7"/>
        </w:rPr>
        <w:t xml:space="preserve"> </w:t>
      </w:r>
      <w:r>
        <w:t>черновиком.</w:t>
      </w:r>
      <w:r>
        <w:rPr>
          <w:spacing w:val="-5"/>
        </w:rPr>
        <w:t xml:space="preserve"> </w:t>
      </w:r>
      <w:r>
        <w:t>Записи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черновике</w:t>
      </w:r>
      <w:r>
        <w:rPr>
          <w:spacing w:val="-5"/>
        </w:rPr>
        <w:t xml:space="preserve"> </w:t>
      </w:r>
      <w:r>
        <w:t>проверяться и оцениваться не будут.</w:t>
      </w:r>
    </w:p>
    <w:p w:rsidR="00EF7C35" w:rsidRDefault="006039A0">
      <w:pPr>
        <w:pStyle w:val="a3"/>
        <w:ind w:left="993" w:right="137" w:firstLine="708"/>
        <w:jc w:val="both"/>
      </w:pPr>
      <w:r>
        <w:t xml:space="preserve">Советуем выполнять задания в том порядке, в котором они даны. Для экономии </w:t>
      </w:r>
      <w:proofErr w:type="gramStart"/>
      <w:r>
        <w:t>времени</w:t>
      </w:r>
      <w:r>
        <w:rPr>
          <w:spacing w:val="38"/>
        </w:rPr>
        <w:t xml:space="preserve">  </w:t>
      </w:r>
      <w:r>
        <w:t>пропускайте</w:t>
      </w:r>
      <w:proofErr w:type="gramEnd"/>
      <w:r>
        <w:rPr>
          <w:spacing w:val="38"/>
        </w:rPr>
        <w:t xml:space="preserve">  </w:t>
      </w:r>
      <w:r>
        <w:t>задание,</w:t>
      </w:r>
      <w:r>
        <w:rPr>
          <w:spacing w:val="38"/>
        </w:rPr>
        <w:t xml:space="preserve">  </w:t>
      </w:r>
      <w:r>
        <w:t>которое</w:t>
      </w:r>
      <w:r>
        <w:rPr>
          <w:spacing w:val="39"/>
        </w:rPr>
        <w:t xml:space="preserve">  </w:t>
      </w:r>
      <w:r>
        <w:t>не</w:t>
      </w:r>
      <w:r>
        <w:rPr>
          <w:spacing w:val="38"/>
        </w:rPr>
        <w:t xml:space="preserve">  </w:t>
      </w:r>
      <w:r>
        <w:t>удаётся</w:t>
      </w:r>
      <w:r>
        <w:rPr>
          <w:spacing w:val="38"/>
        </w:rPr>
        <w:t xml:space="preserve">  </w:t>
      </w:r>
      <w:r>
        <w:t>выполнить</w:t>
      </w:r>
      <w:r>
        <w:rPr>
          <w:spacing w:val="38"/>
        </w:rPr>
        <w:t xml:space="preserve">  </w:t>
      </w:r>
      <w:r>
        <w:t>сразу,</w:t>
      </w:r>
      <w:r>
        <w:rPr>
          <w:spacing w:val="38"/>
        </w:rPr>
        <w:t xml:space="preserve">  </w:t>
      </w:r>
      <w:r>
        <w:t>и</w:t>
      </w:r>
      <w:r>
        <w:rPr>
          <w:spacing w:val="38"/>
        </w:rPr>
        <w:t xml:space="preserve">  </w:t>
      </w:r>
      <w:r>
        <w:t>переходите к</w:t>
      </w:r>
      <w:r>
        <w:rPr>
          <w:spacing w:val="-2"/>
        </w:rPr>
        <w:t xml:space="preserve"> </w:t>
      </w:r>
      <w:r>
        <w:t>следующему. Если после выполнения всей работы у Вас останется время, Вы сможете вернуться к пропущенным заданиям. Постарайтесь выполнить как можно больше заданий.</w:t>
      </w:r>
    </w:p>
    <w:p w:rsidR="00EF7C35" w:rsidRDefault="00EF7C35">
      <w:pPr>
        <w:pStyle w:val="a3"/>
        <w:spacing w:before="2"/>
      </w:pPr>
    </w:p>
    <w:p w:rsidR="00EF7C35" w:rsidRDefault="006039A0">
      <w:pPr>
        <w:ind w:left="4591" w:right="3738"/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Желаем </w:t>
      </w:r>
      <w:r>
        <w:rPr>
          <w:b/>
          <w:i/>
          <w:spacing w:val="-2"/>
          <w:sz w:val="24"/>
        </w:rPr>
        <w:t>успеха!</w:t>
      </w:r>
    </w:p>
    <w:p w:rsidR="00EF7C35" w:rsidRDefault="00EF7C35">
      <w:pPr>
        <w:pStyle w:val="a3"/>
        <w:rPr>
          <w:b/>
          <w:i/>
        </w:rPr>
      </w:pPr>
    </w:p>
    <w:p w:rsidR="00EF7C35" w:rsidRDefault="00EF7C35">
      <w:pPr>
        <w:pStyle w:val="a3"/>
        <w:spacing w:before="82"/>
        <w:rPr>
          <w:b/>
          <w:i/>
        </w:rPr>
      </w:pPr>
    </w:p>
    <w:p w:rsidR="00EF7C35" w:rsidRDefault="006039A0">
      <w:pPr>
        <w:ind w:left="1927"/>
        <w:rPr>
          <w:rFonts w:ascii="Arial" w:hAnsi="Arial"/>
          <w:b/>
          <w:sz w:val="24"/>
        </w:rPr>
      </w:pPr>
      <w:r>
        <w:rPr>
          <w:rFonts w:ascii="Arial" w:hAnsi="Arial"/>
          <w:b/>
          <w:noProof/>
          <w:sz w:val="24"/>
          <w:lang w:eastAsia="ru-RU"/>
        </w:rPr>
        <w:drawing>
          <wp:anchor distT="0" distB="0" distL="0" distR="0" simplePos="0" relativeHeight="251621376" behindDoc="0" locked="0" layoutInCell="1" allowOverlap="1">
            <wp:simplePos x="0" y="0"/>
            <wp:positionH relativeFrom="page">
              <wp:posOffset>882650</wp:posOffset>
            </wp:positionH>
            <wp:positionV relativeFrom="paragraph">
              <wp:posOffset>-51435</wp:posOffset>
            </wp:positionV>
            <wp:extent cx="453390" cy="453390"/>
            <wp:effectExtent l="0" t="0" r="0" b="0"/>
            <wp:wrapNone/>
            <wp:docPr id="6" name="Imag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390" cy="4533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w w:val="85"/>
          <w:sz w:val="24"/>
        </w:rPr>
        <w:t>В</w:t>
      </w:r>
      <w:r>
        <w:rPr>
          <w:rFonts w:ascii="Arial" w:hAnsi="Arial"/>
          <w:b/>
          <w:spacing w:val="23"/>
          <w:sz w:val="24"/>
        </w:rPr>
        <w:t xml:space="preserve"> </w:t>
      </w:r>
      <w:r>
        <w:rPr>
          <w:rFonts w:ascii="Arial" w:hAnsi="Arial"/>
          <w:b/>
          <w:w w:val="85"/>
          <w:sz w:val="24"/>
        </w:rPr>
        <w:t>образце</w:t>
      </w:r>
      <w:r>
        <w:rPr>
          <w:rFonts w:ascii="Arial" w:hAnsi="Arial"/>
          <w:b/>
          <w:spacing w:val="23"/>
          <w:sz w:val="24"/>
        </w:rPr>
        <w:t xml:space="preserve"> </w:t>
      </w:r>
      <w:r>
        <w:rPr>
          <w:rFonts w:ascii="Arial" w:hAnsi="Arial"/>
          <w:b/>
          <w:w w:val="85"/>
          <w:sz w:val="24"/>
        </w:rPr>
        <w:t>представлены</w:t>
      </w:r>
      <w:r>
        <w:rPr>
          <w:rFonts w:ascii="Arial" w:hAnsi="Arial"/>
          <w:b/>
          <w:spacing w:val="22"/>
          <w:sz w:val="24"/>
        </w:rPr>
        <w:t xml:space="preserve"> </w:t>
      </w:r>
      <w:r>
        <w:rPr>
          <w:rFonts w:ascii="Arial" w:hAnsi="Arial"/>
          <w:b/>
          <w:w w:val="85"/>
          <w:sz w:val="24"/>
        </w:rPr>
        <w:t>два</w:t>
      </w:r>
      <w:r>
        <w:rPr>
          <w:rFonts w:ascii="Arial" w:hAnsi="Arial"/>
          <w:b/>
          <w:spacing w:val="23"/>
          <w:sz w:val="24"/>
        </w:rPr>
        <w:t xml:space="preserve"> </w:t>
      </w:r>
      <w:r>
        <w:rPr>
          <w:rFonts w:ascii="Arial" w:hAnsi="Arial"/>
          <w:b/>
          <w:w w:val="85"/>
          <w:sz w:val="24"/>
        </w:rPr>
        <w:t>примера</w:t>
      </w:r>
      <w:r>
        <w:rPr>
          <w:rFonts w:ascii="Arial" w:hAnsi="Arial"/>
          <w:b/>
          <w:spacing w:val="23"/>
          <w:sz w:val="24"/>
        </w:rPr>
        <w:t xml:space="preserve"> </w:t>
      </w:r>
      <w:r>
        <w:rPr>
          <w:rFonts w:ascii="Arial" w:hAnsi="Arial"/>
          <w:b/>
          <w:w w:val="85"/>
          <w:sz w:val="24"/>
        </w:rPr>
        <w:t>блока</w:t>
      </w:r>
      <w:r>
        <w:rPr>
          <w:rFonts w:ascii="Arial" w:hAnsi="Arial"/>
          <w:b/>
          <w:spacing w:val="23"/>
          <w:sz w:val="24"/>
        </w:rPr>
        <w:t xml:space="preserve"> </w:t>
      </w:r>
      <w:r>
        <w:rPr>
          <w:rFonts w:ascii="Arial" w:hAnsi="Arial"/>
          <w:b/>
          <w:w w:val="85"/>
          <w:sz w:val="24"/>
        </w:rPr>
        <w:t>заданий</w:t>
      </w:r>
      <w:r>
        <w:rPr>
          <w:rFonts w:ascii="Arial" w:hAnsi="Arial"/>
          <w:b/>
          <w:spacing w:val="23"/>
          <w:sz w:val="24"/>
        </w:rPr>
        <w:t xml:space="preserve"> </w:t>
      </w:r>
      <w:r>
        <w:rPr>
          <w:rFonts w:ascii="Arial" w:hAnsi="Arial"/>
          <w:b/>
          <w:w w:val="85"/>
          <w:sz w:val="24"/>
        </w:rPr>
        <w:t>3–5.</w:t>
      </w:r>
      <w:r>
        <w:rPr>
          <w:rFonts w:ascii="Arial" w:hAnsi="Arial"/>
          <w:b/>
          <w:spacing w:val="23"/>
          <w:sz w:val="24"/>
        </w:rPr>
        <w:t xml:space="preserve"> </w:t>
      </w:r>
      <w:r>
        <w:rPr>
          <w:rFonts w:ascii="Arial" w:hAnsi="Arial"/>
          <w:b/>
          <w:w w:val="85"/>
          <w:sz w:val="24"/>
        </w:rPr>
        <w:t>В</w:t>
      </w:r>
      <w:r>
        <w:rPr>
          <w:rFonts w:ascii="Arial" w:hAnsi="Arial"/>
          <w:b/>
          <w:spacing w:val="23"/>
          <w:sz w:val="24"/>
        </w:rPr>
        <w:t xml:space="preserve"> </w:t>
      </w:r>
      <w:r>
        <w:rPr>
          <w:rFonts w:ascii="Arial" w:hAnsi="Arial"/>
          <w:b/>
          <w:w w:val="85"/>
          <w:sz w:val="24"/>
        </w:rPr>
        <w:t>реальных</w:t>
      </w:r>
      <w:r>
        <w:rPr>
          <w:rFonts w:ascii="Arial" w:hAnsi="Arial"/>
          <w:b/>
          <w:spacing w:val="23"/>
          <w:sz w:val="24"/>
        </w:rPr>
        <w:t xml:space="preserve"> </w:t>
      </w:r>
      <w:r>
        <w:rPr>
          <w:rFonts w:ascii="Arial" w:hAnsi="Arial"/>
          <w:b/>
          <w:w w:val="85"/>
          <w:sz w:val="24"/>
        </w:rPr>
        <w:t xml:space="preserve">вариантах </w:t>
      </w:r>
      <w:r>
        <w:rPr>
          <w:rFonts w:ascii="Arial" w:hAnsi="Arial"/>
          <w:b/>
          <w:spacing w:val="-2"/>
          <w:w w:val="85"/>
          <w:sz w:val="24"/>
        </w:rPr>
        <w:t>проверочной работы будет предложен только один блок.</w:t>
      </w:r>
    </w:p>
    <w:p w:rsidR="00EF7C35" w:rsidRDefault="00EF7C35">
      <w:pPr>
        <w:pStyle w:val="a3"/>
        <w:rPr>
          <w:rFonts w:ascii="Arial"/>
          <w:b/>
          <w:sz w:val="20"/>
        </w:rPr>
      </w:pPr>
    </w:p>
    <w:p w:rsidR="00EF7C35" w:rsidRDefault="00EF7C35">
      <w:pPr>
        <w:pStyle w:val="a3"/>
        <w:rPr>
          <w:rFonts w:ascii="Arial"/>
          <w:b/>
          <w:sz w:val="20"/>
        </w:rPr>
      </w:pPr>
    </w:p>
    <w:p w:rsidR="00EF7C35" w:rsidRDefault="00EF7C35">
      <w:pPr>
        <w:pStyle w:val="a3"/>
        <w:rPr>
          <w:rFonts w:ascii="Arial"/>
          <w:b/>
          <w:sz w:val="20"/>
        </w:rPr>
      </w:pPr>
    </w:p>
    <w:p w:rsidR="00EF7C35" w:rsidRDefault="00EF7C35">
      <w:pPr>
        <w:pStyle w:val="a3"/>
        <w:rPr>
          <w:rFonts w:ascii="Arial"/>
          <w:b/>
          <w:sz w:val="20"/>
        </w:rPr>
      </w:pPr>
    </w:p>
    <w:p w:rsidR="00EF7C35" w:rsidRDefault="00EF7C35">
      <w:pPr>
        <w:pStyle w:val="a3"/>
        <w:rPr>
          <w:rFonts w:ascii="Arial"/>
          <w:b/>
          <w:sz w:val="20"/>
        </w:rPr>
      </w:pPr>
    </w:p>
    <w:p w:rsidR="00EF7C35" w:rsidRDefault="00EF7C35">
      <w:pPr>
        <w:pStyle w:val="a3"/>
        <w:rPr>
          <w:rFonts w:ascii="Arial"/>
          <w:b/>
          <w:sz w:val="20"/>
        </w:rPr>
      </w:pPr>
    </w:p>
    <w:p w:rsidR="00EF7C35" w:rsidRDefault="00EF7C35">
      <w:pPr>
        <w:pStyle w:val="a3"/>
        <w:rPr>
          <w:rFonts w:ascii="Arial"/>
          <w:b/>
          <w:sz w:val="20"/>
        </w:rPr>
      </w:pPr>
    </w:p>
    <w:p w:rsidR="00EF7C35" w:rsidRDefault="00EF7C35">
      <w:pPr>
        <w:pStyle w:val="a3"/>
        <w:rPr>
          <w:rFonts w:ascii="Arial"/>
          <w:b/>
          <w:sz w:val="20"/>
        </w:rPr>
      </w:pPr>
    </w:p>
    <w:p w:rsidR="00EF7C35" w:rsidRDefault="00EF7C35">
      <w:pPr>
        <w:pStyle w:val="a3"/>
        <w:rPr>
          <w:rFonts w:ascii="Arial"/>
          <w:b/>
          <w:sz w:val="20"/>
        </w:rPr>
      </w:pPr>
    </w:p>
    <w:p w:rsidR="00EF7C35" w:rsidRDefault="006039A0">
      <w:pPr>
        <w:pStyle w:val="a3"/>
        <w:spacing w:before="141"/>
        <w:rPr>
          <w:rFonts w:ascii="Arial"/>
          <w:b/>
          <w:sz w:val="20"/>
        </w:rPr>
      </w:pPr>
      <w:r>
        <w:rPr>
          <w:rFonts w:ascii="Arial"/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619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250825</wp:posOffset>
                </wp:positionV>
                <wp:extent cx="6096000" cy="1270"/>
                <wp:effectExtent l="0" t="0" r="0" b="0"/>
                <wp:wrapTopAndBottom/>
                <wp:docPr id="7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5975" y="0"/>
                              </a:lnTo>
                            </a:path>
                          </a:pathLst>
                        </a:custGeom>
                        <a:ln w="5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36F5C7" id="Graphic 7" o:spid="_x0000_s1026" style="position:absolute;margin-left:70.9pt;margin-top:19.75pt;width:480pt;height:.1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" path="m,l6095975,e" filled="f" strokeweight=".14492mm">
                <v:path arrowok="t"/>
                <w10:wrap type="topAndBottom" anchorx="page"/>
              </v:shape>
            </w:pict>
          </mc:Fallback>
        </mc:AlternateContent>
      </w:r>
    </w:p>
    <w:p w:rsidR="00EF7C35" w:rsidRDefault="006039A0">
      <w:pPr>
        <w:spacing w:before="91"/>
        <w:ind w:left="993"/>
        <w:rPr>
          <w:i/>
          <w:sz w:val="20"/>
        </w:rPr>
      </w:pPr>
      <w:r>
        <w:rPr>
          <w:i/>
          <w:sz w:val="20"/>
        </w:rPr>
        <w:t>Таблица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для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внесения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баллов</w:t>
      </w:r>
      <w:r>
        <w:rPr>
          <w:i/>
          <w:spacing w:val="-5"/>
          <w:sz w:val="20"/>
        </w:rPr>
        <w:t xml:space="preserve"> </w:t>
      </w:r>
      <w:r>
        <w:rPr>
          <w:i/>
          <w:spacing w:val="-2"/>
          <w:sz w:val="20"/>
        </w:rPr>
        <w:t>участника</w:t>
      </w:r>
    </w:p>
    <w:p w:rsidR="00EF7C35" w:rsidRDefault="006039A0">
      <w:pPr>
        <w:pStyle w:val="a3"/>
        <w:spacing w:before="10"/>
        <w:rPr>
          <w:i/>
          <w:sz w:val="4"/>
        </w:rPr>
      </w:pPr>
      <w:r>
        <w:rPr>
          <w:i/>
          <w:noProof/>
          <w:sz w:val="4"/>
          <w:lang w:eastAsia="ru-RU"/>
        </w:rPr>
        <mc:AlternateContent>
          <mc:Choice Requires="wpg">
            <w:drawing>
              <wp:anchor distT="0" distB="0" distL="0" distR="0" simplePos="0" relativeHeight="251657216" behindDoc="1" locked="0" layoutInCell="1" allowOverlap="1">
                <wp:simplePos x="0" y="0"/>
                <wp:positionH relativeFrom="page">
                  <wp:posOffset>846455</wp:posOffset>
                </wp:positionH>
                <wp:positionV relativeFrom="paragraph">
                  <wp:posOffset>50800</wp:posOffset>
                </wp:positionV>
                <wp:extent cx="6228080" cy="314325"/>
                <wp:effectExtent l="0" t="0" r="0" b="0"/>
                <wp:wrapTopAndBottom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28080" cy="314325"/>
                          <a:chOff x="0" y="0"/>
                          <a:chExt cx="6228080" cy="314325"/>
                        </a:xfrm>
                      </wpg:grpSpPr>
                      <wps:wsp>
                        <wps:cNvPr id="9" name="Textbox 9"/>
                        <wps:cNvSpPr txBox="1"/>
                        <wps:spPr>
                          <a:xfrm>
                            <a:off x="5642578" y="15376"/>
                            <a:ext cx="485140" cy="2876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EF7C35" w:rsidRDefault="006039A0">
                              <w:pPr>
                                <w:ind w:right="18" w:firstLine="3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4"/>
                                  <w:sz w:val="20"/>
                                </w:rPr>
                                <w:t>Отметка за</w:t>
                              </w:r>
                              <w:r>
                                <w:rPr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>работу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1967521" y="15376"/>
                            <a:ext cx="3463925" cy="2876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EF7C35" w:rsidRDefault="006039A0">
                              <w:pPr>
                                <w:tabs>
                                  <w:tab w:val="left" w:pos="499"/>
                                  <w:tab w:val="left" w:pos="1111"/>
                                  <w:tab w:val="left" w:pos="1727"/>
                                  <w:tab w:val="left" w:pos="2351"/>
                                  <w:tab w:val="left" w:pos="2975"/>
                                  <w:tab w:val="left" w:pos="3599"/>
                                  <w:tab w:val="left" w:pos="4217"/>
                                  <w:tab w:val="left" w:pos="4881"/>
                                </w:tabs>
                                <w:spacing w:line="279" w:lineRule="exact"/>
                                <w:rPr>
                                  <w:position w:val="11"/>
                                  <w:sz w:val="20"/>
                                </w:rPr>
                              </w:pPr>
                              <w:r>
                                <w:rPr>
                                  <w:spacing w:val="-10"/>
                                  <w:sz w:val="20"/>
                                </w:rPr>
                                <w:t>4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5К1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5К2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5К3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6К1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6К2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6К3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6К4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pacing w:val="-4"/>
                                  <w:position w:val="11"/>
                                  <w:sz w:val="20"/>
                                </w:rPr>
                                <w:t>Сумма</w:t>
                              </w:r>
                            </w:p>
                            <w:p w:rsidR="00EF7C35" w:rsidRDefault="006039A0">
                              <w:pPr>
                                <w:spacing w:line="173" w:lineRule="exact"/>
                                <w:ind w:right="18"/>
                                <w:jc w:val="righ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баллов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1579651" y="87771"/>
                            <a:ext cx="76835" cy="1409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EF7C35" w:rsidRDefault="006039A0">
                              <w:pPr>
                                <w:spacing w:line="222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0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1187212" y="87771"/>
                            <a:ext cx="76835" cy="1409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EF7C35" w:rsidRDefault="006039A0">
                              <w:pPr>
                                <w:spacing w:line="222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0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794010" y="87771"/>
                            <a:ext cx="76835" cy="1409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EF7C35" w:rsidRDefault="006039A0">
                              <w:pPr>
                                <w:spacing w:line="222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0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108964" y="15376"/>
                            <a:ext cx="434975" cy="2876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EF7C35" w:rsidRDefault="006039A0">
                              <w:pPr>
                                <w:ind w:right="18" w:firstLine="5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Номер задания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27826" cy="31394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8" o:spid="_x0000_s1026" style="position:absolute;margin-left:66.65pt;margin-top:4pt;width:490.4pt;height:24.75pt;z-index:-251659264;mso-wrap-distance-left:0;mso-wrap-distance-right:0;mso-position-horizontal-relative:page" coordsize="62280,31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27" type="#_x0000_t202" style="position:absolute;left:56425;top:153;width:4852;height:28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EF7C35" w:rsidRDefault="006039A0">
                        <w:pPr>
                          <w:ind w:right="18" w:firstLine="31"/>
                          <w:rPr>
                            <w:sz w:val="20"/>
                          </w:rPr>
                        </w:pPr>
                        <w:r>
                          <w:rPr>
                            <w:spacing w:val="-4"/>
                            <w:sz w:val="20"/>
                          </w:rPr>
                          <w:t>Отметка за</w:t>
                        </w:r>
                        <w:r>
                          <w:rPr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8"/>
                            <w:sz w:val="20"/>
                          </w:rPr>
                          <w:t>работу</w:t>
                        </w:r>
                      </w:p>
                    </w:txbxContent>
                  </v:textbox>
                </v:shape>
                <v:shape id="Textbox 10" o:spid="_x0000_s1028" type="#_x0000_t202" style="position:absolute;left:19675;top:153;width:34639;height:28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:rsidR="00EF7C35" w:rsidRDefault="006039A0">
                        <w:pPr>
                          <w:tabs>
                            <w:tab w:val="left" w:pos="499"/>
                            <w:tab w:val="left" w:pos="1111"/>
                            <w:tab w:val="left" w:pos="1727"/>
                            <w:tab w:val="left" w:pos="2351"/>
                            <w:tab w:val="left" w:pos="2975"/>
                            <w:tab w:val="left" w:pos="3599"/>
                            <w:tab w:val="left" w:pos="4217"/>
                            <w:tab w:val="left" w:pos="4881"/>
                          </w:tabs>
                          <w:spacing w:line="279" w:lineRule="exact"/>
                          <w:rPr>
                            <w:position w:val="11"/>
                            <w:sz w:val="20"/>
                          </w:rPr>
                        </w:pPr>
                        <w:r>
                          <w:rPr>
                            <w:spacing w:val="-10"/>
                            <w:sz w:val="20"/>
                          </w:rPr>
                          <w:t>4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pacing w:val="-5"/>
                            <w:sz w:val="20"/>
                          </w:rPr>
                          <w:t>5К1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pacing w:val="-5"/>
                            <w:sz w:val="20"/>
                          </w:rPr>
                          <w:t>5К2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pacing w:val="-5"/>
                            <w:sz w:val="20"/>
                          </w:rPr>
                          <w:t>5К3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pacing w:val="-5"/>
                            <w:sz w:val="20"/>
                          </w:rPr>
                          <w:t>6К1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pacing w:val="-5"/>
                            <w:sz w:val="20"/>
                          </w:rPr>
                          <w:t>6К2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pacing w:val="-5"/>
                            <w:sz w:val="20"/>
                          </w:rPr>
                          <w:t>6К3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pacing w:val="-5"/>
                            <w:sz w:val="20"/>
                          </w:rPr>
                          <w:t>6К4</w:t>
                        </w:r>
                        <w:r>
                          <w:rPr>
                            <w:sz w:val="20"/>
                          </w:rPr>
                          <w:tab/>
                        </w:r>
                        <w:r>
                          <w:rPr>
                            <w:spacing w:val="-4"/>
                            <w:position w:val="11"/>
                            <w:sz w:val="20"/>
                          </w:rPr>
                          <w:t>Сумма</w:t>
                        </w:r>
                      </w:p>
                      <w:p w:rsidR="00EF7C35" w:rsidRDefault="006039A0">
                        <w:pPr>
                          <w:spacing w:line="173" w:lineRule="exact"/>
                          <w:ind w:right="18"/>
                          <w:jc w:val="righ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баллов</w:t>
                        </w:r>
                      </w:p>
                    </w:txbxContent>
                  </v:textbox>
                </v:shape>
                <v:shape id="Textbox 11" o:spid="_x0000_s1029" type="#_x0000_t202" style="position:absolute;left:15796;top:877;width:768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:rsidR="00EF7C35" w:rsidRDefault="006039A0">
                        <w:pPr>
                          <w:spacing w:line="222" w:lineRule="exact"/>
                          <w:rPr>
                            <w:sz w:val="20"/>
                          </w:rPr>
                        </w:pPr>
                        <w:r>
                          <w:rPr>
                            <w:spacing w:val="-10"/>
                            <w:sz w:val="20"/>
                          </w:rPr>
                          <w:t>3</w:t>
                        </w:r>
                      </w:p>
                    </w:txbxContent>
                  </v:textbox>
                </v:shape>
                <v:shape id="Textbox 12" o:spid="_x0000_s1030" type="#_x0000_t202" style="position:absolute;left:11872;top:877;width:768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:rsidR="00EF7C35" w:rsidRDefault="006039A0">
                        <w:pPr>
                          <w:spacing w:line="222" w:lineRule="exact"/>
                          <w:rPr>
                            <w:sz w:val="20"/>
                          </w:rPr>
                        </w:pPr>
                        <w:r>
                          <w:rPr>
                            <w:spacing w:val="-10"/>
                            <w:sz w:val="20"/>
                          </w:rPr>
                          <w:t>2</w:t>
                        </w:r>
                      </w:p>
                    </w:txbxContent>
                  </v:textbox>
                </v:shape>
                <v:shape id="Textbox 13" o:spid="_x0000_s1031" type="#_x0000_t202" style="position:absolute;left:7940;top:877;width:768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:rsidR="00EF7C35" w:rsidRDefault="006039A0">
                        <w:pPr>
                          <w:spacing w:line="222" w:lineRule="exact"/>
                          <w:rPr>
                            <w:sz w:val="20"/>
                          </w:rPr>
                        </w:pPr>
                        <w:r>
                          <w:rPr>
                            <w:spacing w:val="-10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box 14" o:spid="_x0000_s1032" type="#_x0000_t202" style="position:absolute;left:1089;top:153;width:4350;height:28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:rsidR="00EF7C35" w:rsidRDefault="006039A0">
                        <w:pPr>
                          <w:ind w:right="18" w:firstLine="51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Номер задания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5" o:spid="_x0000_s1033" type="#_x0000_t75" style="position:absolute;width:62278;height:31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">
                  <v:imagedata r:id="rId11" o:title=""/>
                </v:shape>
                <w10:wrap type="topAndBottom" anchorx="page"/>
              </v:group>
            </w:pict>
          </mc:Fallback>
        </mc:AlternateContent>
      </w:r>
      <w:r>
        <w:rPr>
          <w:i/>
          <w:noProof/>
          <w:sz w:val="4"/>
          <w:lang w:eastAsia="ru-RU"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995680</wp:posOffset>
                </wp:positionH>
                <wp:positionV relativeFrom="paragraph">
                  <wp:posOffset>467360</wp:posOffset>
                </wp:positionV>
                <wp:extent cx="354330" cy="140970"/>
                <wp:effectExtent l="0" t="0" r="0" b="0"/>
                <wp:wrapTopAndBottom/>
                <wp:docPr id="16" name="Text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140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F7C35" w:rsidRDefault="006039A0">
                            <w:pPr>
                              <w:spacing w:line="22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Баллы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6" o:spid="_x0000_s1034" type="#_x0000_t202" style="position:absolute;margin-left:78.4pt;margin-top:36.8pt;width:27.9pt;height:11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" filled="f" stroked="f">
                <v:textbox inset="0,0,0,0">
                  <w:txbxContent>
                    <w:p w:rsidR="00EF7C35" w:rsidRDefault="006039A0">
                      <w:pPr>
                        <w:spacing w:line="222" w:lineRule="exact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>Баллы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F7C35" w:rsidRDefault="00EF7C35">
      <w:pPr>
        <w:pStyle w:val="a3"/>
        <w:spacing w:before="10"/>
        <w:rPr>
          <w:i/>
          <w:sz w:val="11"/>
        </w:rPr>
      </w:pPr>
    </w:p>
    <w:p w:rsidR="00EF7C35" w:rsidRDefault="00EF7C35">
      <w:pPr>
        <w:pStyle w:val="a3"/>
        <w:rPr>
          <w:i/>
          <w:sz w:val="11"/>
        </w:rPr>
        <w:sectPr w:rsidR="00EF7C35">
          <w:headerReference w:type="default" r:id="rId12"/>
          <w:footerReference w:type="default" r:id="rId13"/>
          <w:type w:val="continuous"/>
          <w:pgSz w:w="11910" w:h="16840"/>
          <w:pgMar w:top="-34" w:right="708" w:bottom="800" w:left="425" w:header="709" w:footer="615" w:gutter="0"/>
          <w:pgNumType w:start="1"/>
          <w:cols w:space="720"/>
        </w:sectPr>
      </w:pPr>
    </w:p>
    <w:p w:rsidR="00EF7C35" w:rsidRDefault="00EF7C35">
      <w:pPr>
        <w:pStyle w:val="a3"/>
        <w:spacing w:before="77"/>
        <w:rPr>
          <w:i/>
        </w:rPr>
      </w:pPr>
    </w:p>
    <w:p w:rsidR="00EF7C35" w:rsidRDefault="006039A0">
      <w:pPr>
        <w:pStyle w:val="a3"/>
        <w:ind w:left="993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23424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-62230</wp:posOffset>
                </wp:positionV>
                <wp:extent cx="340360" cy="339725"/>
                <wp:effectExtent l="0" t="0" r="0" b="0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031"/>
                                </a:lnTo>
                                <a:lnTo>
                                  <a:pt x="22549" y="248327"/>
                                </a:lnTo>
                                <a:lnTo>
                                  <a:pt x="48387" y="281654"/>
                                </a:lnTo>
                                <a:lnTo>
                                  <a:pt x="81844" y="307424"/>
                                </a:lnTo>
                                <a:lnTo>
                                  <a:pt x="121355" y="324051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51"/>
                                </a:lnTo>
                                <a:lnTo>
                                  <a:pt x="248863" y="307424"/>
                                </a:lnTo>
                                <a:lnTo>
                                  <a:pt x="282320" y="281654"/>
                                </a:lnTo>
                                <a:lnTo>
                                  <a:pt x="308158" y="248327"/>
                                </a:lnTo>
                                <a:lnTo>
                                  <a:pt x="324809" y="209031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EF7C35" w:rsidRDefault="006039A0">
                              <w:pPr>
                                <w:spacing w:before="140"/>
                                <w:ind w:left="4" w:right="4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" o:spid="_x0000_s1035" style="position:absolute;left:0;text-align:left;margin-left:27.9pt;margin-top:-4.9pt;width:26.8pt;height:26.75pt;z-index:251623424;mso-wrap-distance-left:0;mso-wrap-distance-right:0;mso-position-horizontal-relative:page" coordsize="340360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">
                <v:shape id="Graphic 18" o:spid="_x0000_s1036" style="position:absolute;left:4762;top:4762;width:330835;height:330200;visibility:visible;mso-wrap-style:square;v-text-anchor:top" coordsize="330835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" path="m165354,l121355,5898,81844,22549,48387,48386,22549,81844,5898,121355,,165354r5898,43677l22549,248327r25838,33327l81844,307424r39511,16627l165354,329946r43998,-5895l248863,307424r33457,-25770l308158,248327r16651,-39296l330708,165354r-5899,-43999l308158,81844,282320,48387,248863,22549,209352,5898,165354,xe" filled="f">
                  <v:path arrowok="t"/>
                </v:shape>
                <v:shape id="Textbox 19" o:spid="_x0000_s1037" type="#_x0000_t202" style="position:absolute;width:340360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EF7C35" w:rsidRDefault="006039A0">
                        <w:pPr>
                          <w:spacing w:before="140"/>
                          <w:ind w:left="4" w:right="4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Как</w:t>
      </w:r>
      <w:r>
        <w:rPr>
          <w:spacing w:val="-4"/>
        </w:rPr>
        <w:t xml:space="preserve"> </w:t>
      </w:r>
      <w:r>
        <w:t>называется</w:t>
      </w:r>
      <w:r>
        <w:rPr>
          <w:spacing w:val="-4"/>
        </w:rPr>
        <w:t xml:space="preserve"> </w:t>
      </w:r>
      <w:r>
        <w:t>действующее</w:t>
      </w:r>
      <w:r>
        <w:rPr>
          <w:spacing w:val="-4"/>
        </w:rPr>
        <w:t xml:space="preserve"> </w:t>
      </w:r>
      <w:r>
        <w:t>лицо</w:t>
      </w:r>
      <w:r>
        <w:rPr>
          <w:spacing w:val="-3"/>
        </w:rPr>
        <w:t xml:space="preserve"> </w:t>
      </w:r>
      <w:r>
        <w:t>литературного</w:t>
      </w:r>
      <w:r>
        <w:rPr>
          <w:spacing w:val="-3"/>
        </w:rPr>
        <w:t xml:space="preserve"> </w:t>
      </w:r>
      <w:r>
        <w:rPr>
          <w:spacing w:val="-2"/>
        </w:rPr>
        <w:t>произведения?</w:t>
      </w:r>
    </w:p>
    <w:p w:rsidR="00EF7C35" w:rsidRDefault="00EF7C35">
      <w:pPr>
        <w:pStyle w:val="a3"/>
        <w:spacing w:before="212"/>
      </w:pPr>
    </w:p>
    <w:p w:rsidR="00EF7C35" w:rsidRDefault="006039A0">
      <w:pPr>
        <w:pStyle w:val="a3"/>
        <w:tabs>
          <w:tab w:val="left" w:pos="10596"/>
        </w:tabs>
        <w:spacing w:before="1"/>
        <w:ind w:left="99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25472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-32385</wp:posOffset>
                </wp:positionV>
                <wp:extent cx="323850" cy="323850"/>
                <wp:effectExtent l="0" t="0" r="0" b="0"/>
                <wp:wrapNone/>
                <wp:docPr id="20" name="Graphic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C45902" id="Graphic 20" o:spid="_x0000_s1026" style="position:absolute;margin-left:28.3pt;margin-top:-2.55pt;width:25.5pt;height:25.5pt;z-index:25162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t xml:space="preserve">Ответ. </w:t>
      </w:r>
      <w:r>
        <w:rPr>
          <w:u w:val="single"/>
        </w:rPr>
        <w:tab/>
      </w:r>
    </w:p>
    <w:p w:rsidR="00EF7C35" w:rsidRDefault="00EF7C35">
      <w:pPr>
        <w:pStyle w:val="a3"/>
        <w:spacing w:before="199"/>
      </w:pPr>
    </w:p>
    <w:p w:rsidR="00EF7C35" w:rsidRDefault="006039A0">
      <w:pPr>
        <w:pStyle w:val="a3"/>
        <w:tabs>
          <w:tab w:val="left" w:pos="10596"/>
        </w:tabs>
        <w:spacing w:line="664" w:lineRule="auto"/>
        <w:ind w:left="993" w:right="174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24448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-62230</wp:posOffset>
                </wp:positionV>
                <wp:extent cx="340360" cy="340360"/>
                <wp:effectExtent l="0" t="0" r="0" b="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40360"/>
                          <a:chOff x="0" y="0"/>
                          <a:chExt cx="340360" cy="340360"/>
                        </a:xfrm>
                      </wpg:grpSpPr>
                      <wps:wsp>
                        <wps:cNvPr id="22" name="Graphic 22"/>
                        <wps:cNvSpPr/>
                        <wps:spPr>
                          <a:xfrm>
                            <a:off x="4762" y="4762"/>
                            <a:ext cx="330835" cy="330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835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352"/>
                                </a:lnTo>
                                <a:lnTo>
                                  <a:pt x="22549" y="248863"/>
                                </a:lnTo>
                                <a:lnTo>
                                  <a:pt x="48387" y="282320"/>
                                </a:lnTo>
                                <a:lnTo>
                                  <a:pt x="81844" y="308158"/>
                                </a:lnTo>
                                <a:lnTo>
                                  <a:pt x="121355" y="324809"/>
                                </a:lnTo>
                                <a:lnTo>
                                  <a:pt x="165354" y="330708"/>
                                </a:lnTo>
                                <a:lnTo>
                                  <a:pt x="209352" y="324809"/>
                                </a:lnTo>
                                <a:lnTo>
                                  <a:pt x="248863" y="308158"/>
                                </a:lnTo>
                                <a:lnTo>
                                  <a:pt x="282320" y="282321"/>
                                </a:lnTo>
                                <a:lnTo>
                                  <a:pt x="308158" y="248863"/>
                                </a:lnTo>
                                <a:lnTo>
                                  <a:pt x="324809" y="209352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" name="Textbox 23"/>
                        <wps:cNvSpPr txBox="1"/>
                        <wps:spPr>
                          <a:xfrm>
                            <a:off x="0" y="0"/>
                            <a:ext cx="340360" cy="3403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EF7C35" w:rsidRDefault="006039A0">
                              <w:pPr>
                                <w:spacing w:before="140"/>
                                <w:ind w:left="4" w:right="4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1" o:spid="_x0000_s1038" style="position:absolute;left:0;text-align:left;margin-left:27.9pt;margin-top:-4.9pt;width:26.8pt;height:26.8pt;z-index:251624448;mso-wrap-distance-left:0;mso-wrap-distance-right:0;mso-position-horizontal-relative:page" coordsize="340360,340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">
                <v:shape id="Graphic 22" o:spid="_x0000_s1039" style="position:absolute;left:4762;top:4762;width:330835;height:330835;visibility:visible;mso-wrap-style:square;v-text-anchor:top" coordsize="330835,330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" path="m165354,l121355,5898,81844,22549,48387,48386,22549,81844,5898,121355,,165354r5898,43998l22549,248863r25838,33457l81844,308158r39511,16651l165354,330708r43998,-5899l248863,308158r33457,-25837l308158,248863r16651,-39511l330708,165354r-5899,-43999l308158,81844,282320,48387,248863,22549,209352,5898,165354,xe" filled="f">
                  <v:path arrowok="t"/>
                </v:shape>
                <v:shape id="Textbox 23" o:spid="_x0000_s1040" type="#_x0000_t202" style="position:absolute;width:340360;height:340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:rsidR="00EF7C35" w:rsidRDefault="006039A0">
                        <w:pPr>
                          <w:spacing w:before="140"/>
                          <w:ind w:left="4" w:right="4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26496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452120</wp:posOffset>
                </wp:positionV>
                <wp:extent cx="323850" cy="323850"/>
                <wp:effectExtent l="0" t="0" r="0" b="0"/>
                <wp:wrapNone/>
                <wp:docPr id="24" name="Graphic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BBC43D" id="Graphic 24" o:spid="_x0000_s1026" style="position:absolute;margin-left:28.3pt;margin-top:35.6pt;width:25.5pt;height:25.5pt;z-index:25162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t xml:space="preserve">Назовите термин, которым обозначаются литературные </w:t>
      </w:r>
      <w:proofErr w:type="spellStart"/>
      <w:r>
        <w:t>нестихотворные</w:t>
      </w:r>
      <w:proofErr w:type="spellEnd"/>
      <w:r>
        <w:t xml:space="preserve"> произведения. Ответ. </w:t>
      </w:r>
      <w:r>
        <w:rPr>
          <w:u w:val="single"/>
        </w:rPr>
        <w:tab/>
      </w:r>
    </w:p>
    <w:p w:rsidR="00EF7C35" w:rsidRDefault="006039A0">
      <w:pPr>
        <w:pStyle w:val="a3"/>
        <w:spacing w:before="13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831850</wp:posOffset>
                </wp:positionH>
                <wp:positionV relativeFrom="paragraph">
                  <wp:posOffset>172720</wp:posOffset>
                </wp:positionV>
                <wp:extent cx="6257290" cy="181610"/>
                <wp:effectExtent l="0" t="0" r="0" b="0"/>
                <wp:wrapTopAndBottom/>
                <wp:docPr id="25" name="Text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7290" cy="18161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EF7C35" w:rsidRDefault="006039A0">
                            <w:pPr>
                              <w:spacing w:line="275" w:lineRule="exact"/>
                              <w:jc w:val="center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>Прочитайте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текст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и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выполните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задания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3–</w:t>
                            </w:r>
                            <w:r>
                              <w:rPr>
                                <w:b/>
                                <w:i/>
                                <w:spacing w:val="-5"/>
                                <w:sz w:val="24"/>
                              </w:rPr>
                              <w:t>5.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5" o:spid="_x0000_s1041" type="#_x0000_t202" style="position:absolute;margin-left:65.5pt;margin-top:13.6pt;width:492.7pt;height:14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" filled="f" strokeweight=".16931mm">
                <v:textbox inset="0,0,0,0">
                  <w:txbxContent>
                    <w:p w:rsidR="00EF7C35" w:rsidRDefault="006039A0">
                      <w:pPr>
                        <w:spacing w:line="275" w:lineRule="exact"/>
                        <w:jc w:val="center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Прочитайте</w:t>
                      </w:r>
                      <w:r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текст</w:t>
                      </w:r>
                      <w:r>
                        <w:rPr>
                          <w:b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и</w:t>
                      </w:r>
                      <w:r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выполните</w:t>
                      </w:r>
                      <w:r>
                        <w:rPr>
                          <w:b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задания</w:t>
                      </w:r>
                      <w:r>
                        <w:rPr>
                          <w:b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3–</w:t>
                      </w:r>
                      <w:r>
                        <w:rPr>
                          <w:b/>
                          <w:i/>
                          <w:spacing w:val="-5"/>
                          <w:sz w:val="24"/>
                        </w:rPr>
                        <w:t>5.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F7C35" w:rsidRDefault="00EF7C35">
      <w:pPr>
        <w:pStyle w:val="a3"/>
        <w:spacing w:before="3"/>
      </w:pPr>
    </w:p>
    <w:p w:rsidR="00EF7C35" w:rsidRDefault="006039A0">
      <w:pPr>
        <w:spacing w:before="1"/>
        <w:ind w:left="4591" w:right="3740"/>
        <w:jc w:val="center"/>
        <w:rPr>
          <w:b/>
          <w:sz w:val="24"/>
        </w:rPr>
      </w:pPr>
      <w:r>
        <w:rPr>
          <w:b/>
          <w:spacing w:val="-2"/>
          <w:sz w:val="24"/>
        </w:rPr>
        <w:t>Текст</w:t>
      </w:r>
    </w:p>
    <w:p w:rsidR="00EF7C35" w:rsidRDefault="006039A0">
      <w:pPr>
        <w:pStyle w:val="a4"/>
        <w:numPr>
          <w:ilvl w:val="0"/>
          <w:numId w:val="1"/>
        </w:numPr>
        <w:tabs>
          <w:tab w:val="left" w:pos="1898"/>
        </w:tabs>
        <w:spacing w:before="273"/>
        <w:ind w:left="1898" w:hanging="196"/>
        <w:rPr>
          <w:sz w:val="24"/>
        </w:rPr>
      </w:pPr>
      <w:r>
        <w:rPr>
          <w:sz w:val="24"/>
        </w:rPr>
        <w:t>Боже</w:t>
      </w:r>
      <w:r>
        <w:rPr>
          <w:spacing w:val="15"/>
          <w:sz w:val="24"/>
        </w:rPr>
        <w:t xml:space="preserve"> </w:t>
      </w:r>
      <w:r>
        <w:rPr>
          <w:sz w:val="24"/>
        </w:rPr>
        <w:t>мой!</w:t>
      </w:r>
      <w:r>
        <w:rPr>
          <w:spacing w:val="15"/>
          <w:sz w:val="24"/>
        </w:rPr>
        <w:t xml:space="preserve"> </w:t>
      </w:r>
      <w:r>
        <w:rPr>
          <w:sz w:val="24"/>
        </w:rPr>
        <w:t>–</w:t>
      </w:r>
      <w:r>
        <w:rPr>
          <w:spacing w:val="16"/>
          <w:sz w:val="24"/>
        </w:rPr>
        <w:t xml:space="preserve"> </w:t>
      </w:r>
      <w:r>
        <w:rPr>
          <w:sz w:val="24"/>
        </w:rPr>
        <w:t>прервала</w:t>
      </w:r>
      <w:r>
        <w:rPr>
          <w:spacing w:val="15"/>
          <w:sz w:val="24"/>
        </w:rPr>
        <w:t xml:space="preserve"> </w:t>
      </w:r>
      <w:r>
        <w:rPr>
          <w:sz w:val="24"/>
        </w:rPr>
        <w:t>барыня,</w:t>
      </w:r>
      <w:r>
        <w:rPr>
          <w:spacing w:val="15"/>
          <w:sz w:val="24"/>
        </w:rPr>
        <w:t xml:space="preserve"> </w:t>
      </w:r>
      <w:r>
        <w:rPr>
          <w:sz w:val="24"/>
        </w:rPr>
        <w:t>–</w:t>
      </w:r>
      <w:r>
        <w:rPr>
          <w:spacing w:val="14"/>
          <w:sz w:val="24"/>
        </w:rPr>
        <w:t xml:space="preserve"> </w:t>
      </w:r>
      <w:r>
        <w:rPr>
          <w:sz w:val="24"/>
        </w:rPr>
        <w:t>да</w:t>
      </w:r>
      <w:r>
        <w:rPr>
          <w:spacing w:val="15"/>
          <w:sz w:val="24"/>
        </w:rPr>
        <w:t xml:space="preserve"> </w:t>
      </w:r>
      <w:r>
        <w:rPr>
          <w:sz w:val="24"/>
        </w:rPr>
        <w:t>она</w:t>
      </w:r>
      <w:r>
        <w:rPr>
          <w:spacing w:val="16"/>
          <w:sz w:val="24"/>
        </w:rPr>
        <w:t xml:space="preserve"> </w:t>
      </w:r>
      <w:r>
        <w:rPr>
          <w:sz w:val="24"/>
        </w:rPr>
        <w:t>премиленькая</w:t>
      </w:r>
      <w:r>
        <w:rPr>
          <w:spacing w:val="13"/>
          <w:sz w:val="24"/>
        </w:rPr>
        <w:t xml:space="preserve"> </w:t>
      </w:r>
      <w:r>
        <w:rPr>
          <w:sz w:val="24"/>
        </w:rPr>
        <w:t>собачка!</w:t>
      </w:r>
      <w:r>
        <w:rPr>
          <w:spacing w:val="16"/>
          <w:sz w:val="24"/>
        </w:rPr>
        <w:t xml:space="preserve"> </w:t>
      </w:r>
      <w:r>
        <w:rPr>
          <w:sz w:val="24"/>
        </w:rPr>
        <w:t>Велите</w:t>
      </w:r>
      <w:r>
        <w:rPr>
          <w:spacing w:val="15"/>
          <w:sz w:val="24"/>
        </w:rPr>
        <w:t xml:space="preserve"> </w:t>
      </w:r>
      <w:r>
        <w:rPr>
          <w:sz w:val="24"/>
        </w:rPr>
        <w:t>её</w:t>
      </w:r>
      <w:r>
        <w:rPr>
          <w:spacing w:val="16"/>
          <w:sz w:val="24"/>
        </w:rPr>
        <w:t xml:space="preserve"> </w:t>
      </w:r>
      <w:r>
        <w:rPr>
          <w:spacing w:val="-2"/>
          <w:sz w:val="24"/>
        </w:rPr>
        <w:t>привести.</w:t>
      </w:r>
    </w:p>
    <w:p w:rsidR="00EF7C35" w:rsidRDefault="006039A0">
      <w:pPr>
        <w:pStyle w:val="a3"/>
        <w:ind w:left="993"/>
      </w:pPr>
      <w:r>
        <w:t>Давно</w:t>
      </w:r>
      <w:r>
        <w:rPr>
          <w:spacing w:val="-3"/>
        </w:rPr>
        <w:t xml:space="preserve"> </w:t>
      </w:r>
      <w:r>
        <w:t>она</w:t>
      </w:r>
      <w:r>
        <w:rPr>
          <w:spacing w:val="-2"/>
        </w:rPr>
        <w:t xml:space="preserve"> </w:t>
      </w:r>
      <w:r>
        <w:t>у него? Как</w:t>
      </w:r>
      <w:r>
        <w:rPr>
          <w:spacing w:val="-3"/>
        </w:rPr>
        <w:t xml:space="preserve"> </w:t>
      </w:r>
      <w:r>
        <w:t>же</w:t>
      </w:r>
      <w:r>
        <w:rPr>
          <w:spacing w:val="-1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видала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сих</w:t>
      </w:r>
      <w:r>
        <w:rPr>
          <w:spacing w:val="-1"/>
        </w:rPr>
        <w:t xml:space="preserve"> </w:t>
      </w:r>
      <w:r>
        <w:t>пор?..</w:t>
      </w:r>
      <w:r>
        <w:rPr>
          <w:spacing w:val="-3"/>
        </w:rPr>
        <w:t xml:space="preserve"> </w:t>
      </w:r>
      <w:r>
        <w:t>Велите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rPr>
          <w:spacing w:val="-2"/>
        </w:rPr>
        <w:t>привести.</w:t>
      </w:r>
    </w:p>
    <w:p w:rsidR="00EF7C35" w:rsidRDefault="006039A0">
      <w:pPr>
        <w:pStyle w:val="a3"/>
        <w:ind w:left="1702"/>
      </w:pPr>
      <w:r>
        <w:t>Приживалка</w:t>
      </w:r>
      <w:r>
        <w:rPr>
          <w:spacing w:val="-2"/>
        </w:rPr>
        <w:t xml:space="preserve"> </w:t>
      </w:r>
      <w:r>
        <w:t>тотчас</w:t>
      </w:r>
      <w:r>
        <w:rPr>
          <w:spacing w:val="-2"/>
        </w:rPr>
        <w:t xml:space="preserve"> </w:t>
      </w:r>
      <w:r>
        <w:t>порхнула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переднюю.</w:t>
      </w:r>
    </w:p>
    <w:p w:rsidR="00EF7C35" w:rsidRDefault="006039A0">
      <w:pPr>
        <w:pStyle w:val="a4"/>
        <w:numPr>
          <w:ilvl w:val="0"/>
          <w:numId w:val="1"/>
        </w:numPr>
        <w:tabs>
          <w:tab w:val="left" w:pos="1882"/>
        </w:tabs>
        <w:ind w:left="1882" w:hanging="180"/>
        <w:rPr>
          <w:sz w:val="24"/>
        </w:rPr>
      </w:pPr>
      <w:r>
        <w:rPr>
          <w:sz w:val="24"/>
        </w:rPr>
        <w:t>Человек,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человек!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закричала</w:t>
      </w:r>
      <w:r>
        <w:rPr>
          <w:spacing w:val="-2"/>
          <w:sz w:val="24"/>
        </w:rPr>
        <w:t xml:space="preserve"> </w:t>
      </w:r>
      <w:r>
        <w:rPr>
          <w:sz w:val="24"/>
        </w:rPr>
        <w:t>она,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приведите</w:t>
      </w:r>
      <w:r>
        <w:rPr>
          <w:spacing w:val="-2"/>
          <w:sz w:val="24"/>
        </w:rPr>
        <w:t xml:space="preserve"> </w:t>
      </w:r>
      <w:r>
        <w:rPr>
          <w:sz w:val="24"/>
        </w:rPr>
        <w:t>поскорей</w:t>
      </w:r>
      <w:r>
        <w:rPr>
          <w:spacing w:val="-2"/>
          <w:sz w:val="24"/>
        </w:rPr>
        <w:t xml:space="preserve"> </w:t>
      </w:r>
      <w:r>
        <w:rPr>
          <w:sz w:val="24"/>
        </w:rPr>
        <w:t>Муму!</w:t>
      </w:r>
      <w:r>
        <w:rPr>
          <w:spacing w:val="-2"/>
          <w:sz w:val="24"/>
        </w:rPr>
        <w:t xml:space="preserve"> </w:t>
      </w:r>
      <w:r>
        <w:rPr>
          <w:sz w:val="24"/>
        </w:rPr>
        <w:t>Она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палисаднике.</w:t>
      </w:r>
    </w:p>
    <w:p w:rsidR="00EF7C35" w:rsidRDefault="006039A0">
      <w:pPr>
        <w:pStyle w:val="a4"/>
        <w:numPr>
          <w:ilvl w:val="0"/>
          <w:numId w:val="1"/>
        </w:numPr>
        <w:tabs>
          <w:tab w:val="left" w:pos="1882"/>
        </w:tabs>
        <w:ind w:left="1882" w:hanging="180"/>
        <w:rPr>
          <w:sz w:val="24"/>
        </w:rPr>
      </w:pP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её</w:t>
      </w:r>
      <w:r>
        <w:rPr>
          <w:spacing w:val="-1"/>
          <w:sz w:val="24"/>
        </w:rPr>
        <w:t xml:space="preserve"> </w:t>
      </w:r>
      <w:r>
        <w:rPr>
          <w:sz w:val="24"/>
        </w:rPr>
        <w:t>Муму зовут, –</w:t>
      </w:r>
      <w:r>
        <w:rPr>
          <w:spacing w:val="-1"/>
          <w:sz w:val="24"/>
        </w:rPr>
        <w:t xml:space="preserve"> </w:t>
      </w:r>
      <w:r>
        <w:rPr>
          <w:sz w:val="24"/>
        </w:rPr>
        <w:t>промолвила</w:t>
      </w:r>
      <w:r>
        <w:rPr>
          <w:spacing w:val="-3"/>
          <w:sz w:val="24"/>
        </w:rPr>
        <w:t xml:space="preserve"> </w:t>
      </w:r>
      <w:r>
        <w:rPr>
          <w:sz w:val="24"/>
        </w:rPr>
        <w:t>барыня, –</w:t>
      </w:r>
      <w:r>
        <w:rPr>
          <w:spacing w:val="-1"/>
          <w:sz w:val="24"/>
        </w:rPr>
        <w:t xml:space="preserve"> </w:t>
      </w:r>
      <w:r>
        <w:rPr>
          <w:sz w:val="24"/>
        </w:rPr>
        <w:t>очень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хорошее </w:t>
      </w:r>
      <w:r>
        <w:rPr>
          <w:spacing w:val="-4"/>
          <w:sz w:val="24"/>
        </w:rPr>
        <w:t>имя.</w:t>
      </w:r>
    </w:p>
    <w:p w:rsidR="00EF7C35" w:rsidRDefault="006039A0">
      <w:pPr>
        <w:pStyle w:val="a4"/>
        <w:numPr>
          <w:ilvl w:val="0"/>
          <w:numId w:val="1"/>
        </w:numPr>
        <w:tabs>
          <w:tab w:val="left" w:pos="1927"/>
        </w:tabs>
        <w:ind w:right="138" w:firstLine="709"/>
        <w:jc w:val="both"/>
        <w:rPr>
          <w:sz w:val="24"/>
        </w:rPr>
      </w:pPr>
      <w:r>
        <w:rPr>
          <w:sz w:val="24"/>
        </w:rPr>
        <w:t xml:space="preserve">Ах, очень-с! – возразила </w:t>
      </w:r>
      <w:r>
        <w:rPr>
          <w:sz w:val="24"/>
        </w:rPr>
        <w:t>приживалка. – Скорей, Степан! Степан, дюжий парень, состоявший в должности лакея, бросился сломя голову в палисадник и хотел было схватить Муму,</w:t>
      </w:r>
      <w:r>
        <w:rPr>
          <w:spacing w:val="-1"/>
          <w:sz w:val="24"/>
        </w:rPr>
        <w:t xml:space="preserve"> </w:t>
      </w:r>
      <w:r>
        <w:rPr>
          <w:sz w:val="24"/>
        </w:rPr>
        <w:t>но</w:t>
      </w:r>
      <w:r>
        <w:rPr>
          <w:spacing w:val="-1"/>
          <w:sz w:val="24"/>
        </w:rPr>
        <w:t xml:space="preserve"> </w:t>
      </w:r>
      <w:r>
        <w:rPr>
          <w:sz w:val="24"/>
        </w:rPr>
        <w:t>та</w:t>
      </w:r>
      <w:r>
        <w:rPr>
          <w:spacing w:val="-2"/>
          <w:sz w:val="24"/>
        </w:rPr>
        <w:t xml:space="preserve"> </w:t>
      </w:r>
      <w:r>
        <w:rPr>
          <w:sz w:val="24"/>
        </w:rPr>
        <w:t>ловко</w:t>
      </w:r>
      <w:r>
        <w:rPr>
          <w:spacing w:val="-1"/>
          <w:sz w:val="24"/>
        </w:rPr>
        <w:t xml:space="preserve"> </w:t>
      </w:r>
      <w:r>
        <w:rPr>
          <w:sz w:val="24"/>
        </w:rPr>
        <w:t>вывернулась</w:t>
      </w:r>
      <w:r>
        <w:rPr>
          <w:spacing w:val="-1"/>
          <w:sz w:val="24"/>
        </w:rPr>
        <w:t xml:space="preserve"> </w:t>
      </w:r>
      <w:r>
        <w:rPr>
          <w:sz w:val="24"/>
        </w:rPr>
        <w:t>из-под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пальцев</w:t>
      </w:r>
      <w:r>
        <w:rPr>
          <w:spacing w:val="-2"/>
          <w:sz w:val="24"/>
        </w:rPr>
        <w:t xml:space="preserve"> </w:t>
      </w:r>
      <w:r>
        <w:rPr>
          <w:sz w:val="24"/>
        </w:rPr>
        <w:t>и,</w:t>
      </w:r>
      <w:r>
        <w:rPr>
          <w:spacing w:val="-1"/>
          <w:sz w:val="24"/>
        </w:rPr>
        <w:t xml:space="preserve"> </w:t>
      </w:r>
      <w:r>
        <w:rPr>
          <w:sz w:val="24"/>
        </w:rPr>
        <w:t>подняв</w:t>
      </w:r>
      <w:r>
        <w:rPr>
          <w:spacing w:val="-2"/>
          <w:sz w:val="24"/>
        </w:rPr>
        <w:t xml:space="preserve"> </w:t>
      </w:r>
      <w:r>
        <w:rPr>
          <w:sz w:val="24"/>
        </w:rPr>
        <w:t>хвост,</w:t>
      </w:r>
      <w:r>
        <w:rPr>
          <w:spacing w:val="-1"/>
          <w:sz w:val="24"/>
        </w:rPr>
        <w:t xml:space="preserve"> </w:t>
      </w:r>
      <w:r>
        <w:rPr>
          <w:sz w:val="24"/>
        </w:rPr>
        <w:t>пустилась</w:t>
      </w:r>
      <w:r>
        <w:rPr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pacing w:val="-1"/>
          <w:sz w:val="24"/>
        </w:rPr>
        <w:t xml:space="preserve"> </w:t>
      </w:r>
      <w:r>
        <w:rPr>
          <w:sz w:val="24"/>
        </w:rPr>
        <w:t>все</w:t>
      </w:r>
      <w:r>
        <w:rPr>
          <w:spacing w:val="-1"/>
          <w:sz w:val="24"/>
        </w:rPr>
        <w:t xml:space="preserve"> </w:t>
      </w:r>
      <w:r>
        <w:rPr>
          <w:sz w:val="24"/>
        </w:rPr>
        <w:t>лопатки к</w:t>
      </w:r>
      <w:r>
        <w:rPr>
          <w:spacing w:val="-3"/>
          <w:sz w:val="24"/>
        </w:rPr>
        <w:t xml:space="preserve"> </w:t>
      </w:r>
      <w:r>
        <w:rPr>
          <w:sz w:val="24"/>
        </w:rPr>
        <w:t>Герасиму,</w:t>
      </w:r>
      <w:r>
        <w:rPr>
          <w:spacing w:val="16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17"/>
          <w:sz w:val="24"/>
        </w:rPr>
        <w:t xml:space="preserve"> </w:t>
      </w:r>
      <w:r>
        <w:rPr>
          <w:sz w:val="24"/>
        </w:rPr>
        <w:t>то</w:t>
      </w:r>
      <w:r>
        <w:rPr>
          <w:spacing w:val="17"/>
          <w:sz w:val="24"/>
        </w:rPr>
        <w:t xml:space="preserve"> </w:t>
      </w:r>
      <w:r>
        <w:rPr>
          <w:sz w:val="24"/>
        </w:rPr>
        <w:t>время</w:t>
      </w:r>
      <w:r>
        <w:rPr>
          <w:spacing w:val="17"/>
          <w:sz w:val="24"/>
        </w:rPr>
        <w:t xml:space="preserve"> </w:t>
      </w:r>
      <w:r>
        <w:rPr>
          <w:sz w:val="24"/>
        </w:rPr>
        <w:t>у</w:t>
      </w:r>
      <w:r>
        <w:rPr>
          <w:spacing w:val="18"/>
          <w:sz w:val="24"/>
        </w:rPr>
        <w:t xml:space="preserve"> </w:t>
      </w:r>
      <w:r>
        <w:rPr>
          <w:sz w:val="24"/>
        </w:rPr>
        <w:t>кухни</w:t>
      </w:r>
      <w:r>
        <w:rPr>
          <w:spacing w:val="17"/>
          <w:sz w:val="24"/>
        </w:rPr>
        <w:t xml:space="preserve"> </w:t>
      </w:r>
      <w:r>
        <w:rPr>
          <w:sz w:val="24"/>
        </w:rPr>
        <w:t>выколачивал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вытряхивал</w:t>
      </w:r>
      <w:r>
        <w:rPr>
          <w:spacing w:val="18"/>
          <w:sz w:val="24"/>
        </w:rPr>
        <w:t xml:space="preserve"> </w:t>
      </w:r>
      <w:r>
        <w:rPr>
          <w:sz w:val="24"/>
        </w:rPr>
        <w:t>бочку,</w:t>
      </w:r>
      <w:r>
        <w:rPr>
          <w:spacing w:val="17"/>
          <w:sz w:val="24"/>
        </w:rPr>
        <w:t xml:space="preserve"> </w:t>
      </w:r>
      <w:r>
        <w:rPr>
          <w:sz w:val="24"/>
        </w:rPr>
        <w:t>перевёртывая</w:t>
      </w:r>
      <w:r>
        <w:rPr>
          <w:spacing w:val="16"/>
          <w:sz w:val="24"/>
        </w:rPr>
        <w:t xml:space="preserve"> </w:t>
      </w:r>
      <w:r>
        <w:rPr>
          <w:sz w:val="24"/>
        </w:rPr>
        <w:t>её в</w:t>
      </w:r>
      <w:r>
        <w:rPr>
          <w:spacing w:val="-2"/>
          <w:sz w:val="24"/>
        </w:rPr>
        <w:t xml:space="preserve"> </w:t>
      </w:r>
      <w:r>
        <w:rPr>
          <w:sz w:val="24"/>
        </w:rPr>
        <w:t>руках,</w:t>
      </w:r>
      <w:r>
        <w:rPr>
          <w:spacing w:val="37"/>
          <w:sz w:val="24"/>
        </w:rPr>
        <w:t xml:space="preserve"> </w:t>
      </w:r>
      <w:r>
        <w:rPr>
          <w:sz w:val="24"/>
        </w:rPr>
        <w:t>как</w:t>
      </w:r>
      <w:r>
        <w:rPr>
          <w:spacing w:val="37"/>
          <w:sz w:val="24"/>
        </w:rPr>
        <w:t xml:space="preserve"> </w:t>
      </w:r>
      <w:r>
        <w:rPr>
          <w:sz w:val="24"/>
        </w:rPr>
        <w:t>детский</w:t>
      </w:r>
      <w:r>
        <w:rPr>
          <w:spacing w:val="37"/>
          <w:sz w:val="24"/>
        </w:rPr>
        <w:t xml:space="preserve"> </w:t>
      </w:r>
      <w:r>
        <w:rPr>
          <w:sz w:val="24"/>
        </w:rPr>
        <w:t>барабан.</w:t>
      </w:r>
      <w:r>
        <w:rPr>
          <w:spacing w:val="37"/>
          <w:sz w:val="24"/>
        </w:rPr>
        <w:t xml:space="preserve"> </w:t>
      </w:r>
      <w:r>
        <w:rPr>
          <w:sz w:val="24"/>
        </w:rPr>
        <w:t>Степан</w:t>
      </w:r>
      <w:r>
        <w:rPr>
          <w:spacing w:val="37"/>
          <w:sz w:val="24"/>
        </w:rPr>
        <w:t xml:space="preserve"> </w:t>
      </w:r>
      <w:r>
        <w:rPr>
          <w:sz w:val="24"/>
        </w:rPr>
        <w:t>побежал</w:t>
      </w:r>
      <w:r>
        <w:rPr>
          <w:spacing w:val="37"/>
          <w:sz w:val="24"/>
        </w:rPr>
        <w:t xml:space="preserve"> </w:t>
      </w:r>
      <w:r>
        <w:rPr>
          <w:sz w:val="24"/>
        </w:rPr>
        <w:t>за</w:t>
      </w:r>
      <w:r>
        <w:rPr>
          <w:spacing w:val="37"/>
          <w:sz w:val="24"/>
        </w:rPr>
        <w:t xml:space="preserve"> </w:t>
      </w:r>
      <w:r>
        <w:rPr>
          <w:sz w:val="24"/>
        </w:rPr>
        <w:t>ней</w:t>
      </w:r>
      <w:r>
        <w:rPr>
          <w:spacing w:val="36"/>
          <w:sz w:val="24"/>
        </w:rPr>
        <w:t xml:space="preserve"> </w:t>
      </w:r>
      <w:r>
        <w:rPr>
          <w:sz w:val="24"/>
        </w:rPr>
        <w:t>вслед,</w:t>
      </w:r>
      <w:r>
        <w:rPr>
          <w:spacing w:val="37"/>
          <w:sz w:val="24"/>
        </w:rPr>
        <w:t xml:space="preserve"> </w:t>
      </w:r>
      <w:r>
        <w:rPr>
          <w:sz w:val="24"/>
        </w:rPr>
        <w:t>начал</w:t>
      </w:r>
      <w:r>
        <w:rPr>
          <w:spacing w:val="37"/>
          <w:sz w:val="24"/>
        </w:rPr>
        <w:t xml:space="preserve"> </w:t>
      </w:r>
      <w:r>
        <w:rPr>
          <w:sz w:val="24"/>
        </w:rPr>
        <w:t>ловить</w:t>
      </w:r>
      <w:r>
        <w:rPr>
          <w:spacing w:val="37"/>
          <w:sz w:val="24"/>
        </w:rPr>
        <w:t xml:space="preserve"> </w:t>
      </w:r>
      <w:r>
        <w:rPr>
          <w:sz w:val="24"/>
        </w:rPr>
        <w:t>её</w:t>
      </w:r>
      <w:r>
        <w:rPr>
          <w:spacing w:val="36"/>
          <w:sz w:val="24"/>
        </w:rPr>
        <w:t xml:space="preserve"> </w:t>
      </w:r>
      <w:r>
        <w:rPr>
          <w:sz w:val="24"/>
        </w:rPr>
        <w:t>у</w:t>
      </w:r>
      <w:r>
        <w:rPr>
          <w:spacing w:val="38"/>
          <w:sz w:val="24"/>
        </w:rPr>
        <w:t xml:space="preserve"> </w:t>
      </w:r>
      <w:r>
        <w:rPr>
          <w:sz w:val="24"/>
        </w:rPr>
        <w:t>самых</w:t>
      </w:r>
      <w:r>
        <w:rPr>
          <w:spacing w:val="36"/>
          <w:sz w:val="24"/>
        </w:rPr>
        <w:t xml:space="preserve"> </w:t>
      </w:r>
      <w:r>
        <w:rPr>
          <w:sz w:val="24"/>
        </w:rPr>
        <w:t>ног её</w:t>
      </w:r>
      <w:r>
        <w:rPr>
          <w:spacing w:val="-1"/>
          <w:sz w:val="24"/>
        </w:rPr>
        <w:t xml:space="preserve"> </w:t>
      </w:r>
      <w:r>
        <w:rPr>
          <w:sz w:val="24"/>
        </w:rPr>
        <w:t>хозяина; но проворная собачка не давалась чужому в руки, прыгала и увёртывалась. Герасим</w:t>
      </w:r>
      <w:r>
        <w:rPr>
          <w:spacing w:val="40"/>
          <w:sz w:val="24"/>
        </w:rPr>
        <w:t xml:space="preserve"> </w:t>
      </w:r>
      <w:r>
        <w:rPr>
          <w:sz w:val="24"/>
        </w:rPr>
        <w:t>смотрел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усмеш</w:t>
      </w:r>
      <w:r>
        <w:rPr>
          <w:sz w:val="24"/>
        </w:rPr>
        <w:t>кой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всю</w:t>
      </w:r>
      <w:r>
        <w:rPr>
          <w:spacing w:val="40"/>
          <w:sz w:val="24"/>
        </w:rPr>
        <w:t xml:space="preserve"> </w:t>
      </w:r>
      <w:r>
        <w:rPr>
          <w:sz w:val="24"/>
        </w:rPr>
        <w:t>эту</w:t>
      </w:r>
      <w:r>
        <w:rPr>
          <w:spacing w:val="40"/>
          <w:sz w:val="24"/>
        </w:rPr>
        <w:t xml:space="preserve"> </w:t>
      </w:r>
      <w:r>
        <w:rPr>
          <w:sz w:val="24"/>
        </w:rPr>
        <w:t>возню;</w:t>
      </w:r>
      <w:r>
        <w:rPr>
          <w:spacing w:val="40"/>
          <w:sz w:val="24"/>
        </w:rPr>
        <w:t xml:space="preserve"> </w:t>
      </w:r>
      <w:r>
        <w:rPr>
          <w:sz w:val="24"/>
        </w:rPr>
        <w:t>наконец</w:t>
      </w:r>
      <w:r>
        <w:rPr>
          <w:spacing w:val="40"/>
          <w:sz w:val="24"/>
        </w:rPr>
        <w:t xml:space="preserve"> </w:t>
      </w:r>
      <w:r>
        <w:rPr>
          <w:sz w:val="24"/>
        </w:rPr>
        <w:t>Степан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досадой</w:t>
      </w:r>
      <w:r>
        <w:rPr>
          <w:spacing w:val="40"/>
          <w:sz w:val="24"/>
        </w:rPr>
        <w:t xml:space="preserve"> </w:t>
      </w:r>
      <w:r>
        <w:rPr>
          <w:sz w:val="24"/>
        </w:rPr>
        <w:t>приподнялся и</w:t>
      </w:r>
      <w:r>
        <w:rPr>
          <w:spacing w:val="-3"/>
          <w:sz w:val="24"/>
        </w:rPr>
        <w:t xml:space="preserve"> </w:t>
      </w:r>
      <w:r>
        <w:rPr>
          <w:sz w:val="24"/>
        </w:rPr>
        <w:t>поспешно растолковал ему знаками, что барыня, мол, требует твою собаку к себе. Герасим немного изумился, однако подозвал Муму, поднял её с земли и передал Степану. Степан принёс</w:t>
      </w:r>
      <w:r>
        <w:rPr>
          <w:spacing w:val="15"/>
          <w:sz w:val="24"/>
        </w:rPr>
        <w:t xml:space="preserve"> </w:t>
      </w:r>
      <w:r>
        <w:rPr>
          <w:sz w:val="24"/>
        </w:rPr>
        <w:t>её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в гостиную и </w:t>
      </w:r>
      <w:r>
        <w:rPr>
          <w:sz w:val="24"/>
        </w:rPr>
        <w:t>поставил</w:t>
      </w:r>
      <w:r>
        <w:rPr>
          <w:spacing w:val="15"/>
          <w:sz w:val="24"/>
        </w:rPr>
        <w:t xml:space="preserve"> </w:t>
      </w:r>
      <w:r>
        <w:rPr>
          <w:sz w:val="24"/>
        </w:rPr>
        <w:t>на</w:t>
      </w:r>
      <w:r>
        <w:rPr>
          <w:spacing w:val="15"/>
          <w:sz w:val="24"/>
        </w:rPr>
        <w:t xml:space="preserve"> </w:t>
      </w:r>
      <w:r>
        <w:rPr>
          <w:sz w:val="24"/>
        </w:rPr>
        <w:t>паркет.</w:t>
      </w:r>
      <w:r>
        <w:rPr>
          <w:spacing w:val="15"/>
          <w:sz w:val="24"/>
        </w:rPr>
        <w:t xml:space="preserve"> </w:t>
      </w:r>
      <w:r>
        <w:rPr>
          <w:sz w:val="24"/>
        </w:rPr>
        <w:t>Барыня</w:t>
      </w:r>
      <w:r>
        <w:rPr>
          <w:spacing w:val="15"/>
          <w:sz w:val="24"/>
        </w:rPr>
        <w:t xml:space="preserve"> </w:t>
      </w:r>
      <w:r>
        <w:rPr>
          <w:sz w:val="24"/>
        </w:rPr>
        <w:t>начала её</w:t>
      </w:r>
      <w:r>
        <w:rPr>
          <w:spacing w:val="15"/>
          <w:sz w:val="24"/>
        </w:rPr>
        <w:t xml:space="preserve"> </w:t>
      </w:r>
      <w:r>
        <w:rPr>
          <w:sz w:val="24"/>
        </w:rPr>
        <w:t>ласковым</w:t>
      </w:r>
      <w:r>
        <w:rPr>
          <w:spacing w:val="15"/>
          <w:sz w:val="24"/>
        </w:rPr>
        <w:t xml:space="preserve"> </w:t>
      </w:r>
      <w:r>
        <w:rPr>
          <w:sz w:val="24"/>
        </w:rPr>
        <w:t>голосом</w:t>
      </w:r>
      <w:r>
        <w:rPr>
          <w:spacing w:val="15"/>
          <w:sz w:val="24"/>
        </w:rPr>
        <w:t xml:space="preserve"> </w:t>
      </w:r>
      <w:r>
        <w:rPr>
          <w:sz w:val="24"/>
        </w:rPr>
        <w:t>подзывать к</w:t>
      </w:r>
      <w:r>
        <w:rPr>
          <w:spacing w:val="-3"/>
          <w:sz w:val="24"/>
        </w:rPr>
        <w:t xml:space="preserve"> </w:t>
      </w:r>
      <w:r>
        <w:rPr>
          <w:sz w:val="24"/>
        </w:rPr>
        <w:t>себе.</w:t>
      </w:r>
      <w:r>
        <w:rPr>
          <w:spacing w:val="40"/>
          <w:sz w:val="24"/>
        </w:rPr>
        <w:t xml:space="preserve"> </w:t>
      </w:r>
      <w:r>
        <w:rPr>
          <w:sz w:val="24"/>
        </w:rPr>
        <w:t>Муму,</w:t>
      </w:r>
      <w:r>
        <w:rPr>
          <w:spacing w:val="40"/>
          <w:sz w:val="24"/>
        </w:rPr>
        <w:t xml:space="preserve"> </w:t>
      </w:r>
      <w:r>
        <w:rPr>
          <w:sz w:val="24"/>
        </w:rPr>
        <w:t>отроду</w:t>
      </w:r>
      <w:r>
        <w:rPr>
          <w:spacing w:val="40"/>
          <w:sz w:val="24"/>
        </w:rPr>
        <w:t xml:space="preserve"> </w:t>
      </w:r>
      <w:r>
        <w:rPr>
          <w:sz w:val="24"/>
        </w:rPr>
        <w:t>ещё</w:t>
      </w:r>
      <w:r>
        <w:rPr>
          <w:spacing w:val="40"/>
          <w:sz w:val="24"/>
        </w:rPr>
        <w:t xml:space="preserve"> </w:t>
      </w:r>
      <w:r>
        <w:rPr>
          <w:sz w:val="24"/>
        </w:rPr>
        <w:t>не</w:t>
      </w:r>
      <w:r>
        <w:rPr>
          <w:spacing w:val="40"/>
          <w:sz w:val="24"/>
        </w:rPr>
        <w:t xml:space="preserve"> </w:t>
      </w:r>
      <w:r>
        <w:rPr>
          <w:sz w:val="24"/>
        </w:rPr>
        <w:t>бывавшая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таких</w:t>
      </w:r>
      <w:r>
        <w:rPr>
          <w:spacing w:val="40"/>
          <w:sz w:val="24"/>
        </w:rPr>
        <w:t xml:space="preserve"> </w:t>
      </w:r>
      <w:r>
        <w:rPr>
          <w:sz w:val="24"/>
        </w:rPr>
        <w:t>великолепных</w:t>
      </w:r>
      <w:r>
        <w:rPr>
          <w:spacing w:val="40"/>
          <w:sz w:val="24"/>
        </w:rPr>
        <w:t xml:space="preserve"> </w:t>
      </w:r>
      <w:r>
        <w:rPr>
          <w:sz w:val="24"/>
        </w:rPr>
        <w:t>покоях,</w:t>
      </w:r>
      <w:r>
        <w:rPr>
          <w:spacing w:val="40"/>
          <w:sz w:val="24"/>
        </w:rPr>
        <w:t xml:space="preserve"> </w:t>
      </w:r>
      <w:r>
        <w:rPr>
          <w:sz w:val="24"/>
        </w:rPr>
        <w:t>очень</w:t>
      </w:r>
      <w:r>
        <w:rPr>
          <w:spacing w:val="40"/>
          <w:sz w:val="24"/>
        </w:rPr>
        <w:t xml:space="preserve"> </w:t>
      </w:r>
      <w:r>
        <w:rPr>
          <w:sz w:val="24"/>
        </w:rPr>
        <w:t>испугалась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бросилась</w:t>
      </w:r>
      <w:r>
        <w:rPr>
          <w:spacing w:val="25"/>
          <w:sz w:val="24"/>
        </w:rPr>
        <w:t xml:space="preserve"> </w:t>
      </w:r>
      <w:r>
        <w:rPr>
          <w:sz w:val="24"/>
        </w:rPr>
        <w:t>было</w:t>
      </w:r>
      <w:r>
        <w:rPr>
          <w:spacing w:val="26"/>
          <w:sz w:val="24"/>
        </w:rPr>
        <w:t xml:space="preserve"> </w:t>
      </w:r>
      <w:r>
        <w:rPr>
          <w:sz w:val="24"/>
        </w:rPr>
        <w:t>к</w:t>
      </w:r>
      <w:r>
        <w:rPr>
          <w:spacing w:val="26"/>
          <w:sz w:val="24"/>
        </w:rPr>
        <w:t xml:space="preserve"> </w:t>
      </w:r>
      <w:r>
        <w:rPr>
          <w:sz w:val="24"/>
        </w:rPr>
        <w:t>двери,</w:t>
      </w:r>
      <w:r>
        <w:rPr>
          <w:spacing w:val="27"/>
          <w:sz w:val="24"/>
        </w:rPr>
        <w:t xml:space="preserve"> </w:t>
      </w:r>
      <w:r>
        <w:rPr>
          <w:sz w:val="24"/>
        </w:rPr>
        <w:t>но,</w:t>
      </w:r>
      <w:r>
        <w:rPr>
          <w:spacing w:val="27"/>
          <w:sz w:val="24"/>
        </w:rPr>
        <w:t xml:space="preserve"> </w:t>
      </w:r>
      <w:r>
        <w:rPr>
          <w:sz w:val="24"/>
        </w:rPr>
        <w:t>оттолкнутая</w:t>
      </w:r>
      <w:r>
        <w:rPr>
          <w:spacing w:val="26"/>
          <w:sz w:val="24"/>
        </w:rPr>
        <w:t xml:space="preserve"> </w:t>
      </w:r>
      <w:r>
        <w:rPr>
          <w:sz w:val="24"/>
        </w:rPr>
        <w:t>услужливым</w:t>
      </w:r>
      <w:r>
        <w:rPr>
          <w:spacing w:val="27"/>
          <w:sz w:val="24"/>
        </w:rPr>
        <w:t xml:space="preserve"> </w:t>
      </w:r>
      <w:r>
        <w:rPr>
          <w:sz w:val="24"/>
        </w:rPr>
        <w:t>Степаном,</w:t>
      </w:r>
      <w:r>
        <w:rPr>
          <w:spacing w:val="27"/>
          <w:sz w:val="24"/>
        </w:rPr>
        <w:t xml:space="preserve"> </w:t>
      </w:r>
      <w:r>
        <w:rPr>
          <w:sz w:val="24"/>
        </w:rPr>
        <w:t>задрожала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прижалась к стене.</w:t>
      </w:r>
    </w:p>
    <w:p w:rsidR="00EF7C35" w:rsidRDefault="006039A0">
      <w:pPr>
        <w:spacing w:before="2"/>
        <w:ind w:right="137"/>
        <w:jc w:val="right"/>
        <w:rPr>
          <w:i/>
          <w:sz w:val="24"/>
        </w:rPr>
      </w:pPr>
      <w:r>
        <w:rPr>
          <w:i/>
          <w:sz w:val="24"/>
        </w:rPr>
        <w:t>И.С.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Тургенев.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«Муму»</w:t>
      </w:r>
    </w:p>
    <w:p w:rsidR="00EF7C35" w:rsidRDefault="006039A0">
      <w:pPr>
        <w:pStyle w:val="a3"/>
        <w:spacing w:before="275"/>
        <w:ind w:left="993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22400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125730</wp:posOffset>
                </wp:positionV>
                <wp:extent cx="340360" cy="339725"/>
                <wp:effectExtent l="0" t="0" r="0" b="0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27" name="Graphic 27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4"/>
                                </a:lnTo>
                                <a:lnTo>
                                  <a:pt x="81844" y="22521"/>
                                </a:lnTo>
                                <a:lnTo>
                                  <a:pt x="48387" y="48291"/>
                                </a:lnTo>
                                <a:lnTo>
                                  <a:pt x="22549" y="81618"/>
                                </a:lnTo>
                                <a:lnTo>
                                  <a:pt x="5898" y="120914"/>
                                </a:lnTo>
                                <a:lnTo>
                                  <a:pt x="0" y="164592"/>
                                </a:lnTo>
                                <a:lnTo>
                                  <a:pt x="5898" y="208590"/>
                                </a:lnTo>
                                <a:lnTo>
                                  <a:pt x="22549" y="248101"/>
                                </a:lnTo>
                                <a:lnTo>
                                  <a:pt x="48387" y="281559"/>
                                </a:lnTo>
                                <a:lnTo>
                                  <a:pt x="81844" y="307396"/>
                                </a:lnTo>
                                <a:lnTo>
                                  <a:pt x="121355" y="324047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47"/>
                                </a:lnTo>
                                <a:lnTo>
                                  <a:pt x="248863" y="307396"/>
                                </a:lnTo>
                                <a:lnTo>
                                  <a:pt x="282320" y="281559"/>
                                </a:lnTo>
                                <a:lnTo>
                                  <a:pt x="308158" y="248101"/>
                                </a:lnTo>
                                <a:lnTo>
                                  <a:pt x="324809" y="208590"/>
                                </a:lnTo>
                                <a:lnTo>
                                  <a:pt x="330708" y="164592"/>
                                </a:lnTo>
                                <a:lnTo>
                                  <a:pt x="324809" y="120914"/>
                                </a:lnTo>
                                <a:lnTo>
                                  <a:pt x="308158" y="81618"/>
                                </a:lnTo>
                                <a:lnTo>
                                  <a:pt x="282320" y="48291"/>
                                </a:lnTo>
                                <a:lnTo>
                                  <a:pt x="248863" y="22521"/>
                                </a:lnTo>
                                <a:lnTo>
                                  <a:pt x="209352" y="5894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8" name="Textbox 28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EF7C35" w:rsidRDefault="006039A0">
                              <w:pPr>
                                <w:spacing w:before="138"/>
                                <w:ind w:left="4" w:right="4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6" o:spid="_x0000_s1042" style="position:absolute;left:0;text-align:left;margin-left:27.9pt;margin-top:9.9pt;width:26.8pt;height:26.75pt;z-index:251622400;mso-wrap-distance-left:0;mso-wrap-distance-right:0;mso-position-horizontal-relative:page" coordsize="340360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">
                <v:shape id="Graphic 27" o:spid="_x0000_s1043" style="position:absolute;left:4762;top:4762;width:330835;height:330200;visibility:visible;mso-wrap-style:square;v-text-anchor:top" coordsize="330835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" path="m165354,l121355,5894,81844,22521,48387,48291,22549,81618,5898,120914,,164592r5898,43998l22549,248101r25838,33458l81844,307396r39511,16651l165354,329946r43998,-5899l248863,307396r33457,-25837l308158,248101r16651,-39511l330708,164592r-5899,-43678l308158,81618,282320,48291,248863,22521,209352,5894,165354,xe" filled="f">
                  <v:path arrowok="t"/>
                </v:shape>
                <v:shape id="Textbox 28" o:spid="_x0000_s1044" type="#_x0000_t202" style="position:absolute;width:340360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  <v:textbox inset="0,0,0,0">
                    <w:txbxContent>
                      <w:p w:rsidR="00EF7C35" w:rsidRDefault="006039A0">
                        <w:pPr>
                          <w:spacing w:before="138"/>
                          <w:ind w:left="4" w:right="4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3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Выпишите из приведенного фрагмента слово, которое означает «часть дома, предназначенная для жилья».</w:t>
      </w:r>
    </w:p>
    <w:p w:rsidR="00EF7C35" w:rsidRDefault="00EF7C35">
      <w:pPr>
        <w:pStyle w:val="a3"/>
      </w:pPr>
    </w:p>
    <w:p w:rsidR="00EF7C35" w:rsidRDefault="006039A0">
      <w:pPr>
        <w:pStyle w:val="a3"/>
        <w:tabs>
          <w:tab w:val="left" w:pos="10586"/>
        </w:tabs>
        <w:ind w:left="99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27520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-41910</wp:posOffset>
                </wp:positionV>
                <wp:extent cx="323850" cy="323850"/>
                <wp:effectExtent l="0" t="0" r="0" b="0"/>
                <wp:wrapNone/>
                <wp:docPr id="29" name="Graphic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49"/>
                              </a:lnTo>
                              <a:lnTo>
                                <a:pt x="323850" y="323849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66567F" id="Graphic 29" o:spid="_x0000_s1026" style="position:absolute;margin-left:28.3pt;margin-top:-3.3pt;width:25.5pt;height:25.5pt;z-index:25162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" path="m,l,323849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t>Ответ.</w:t>
      </w:r>
      <w:r>
        <w:rPr>
          <w:spacing w:val="-1"/>
        </w:rPr>
        <w:t xml:space="preserve"> </w:t>
      </w:r>
      <w:r>
        <w:rPr>
          <w:u w:val="single"/>
        </w:rPr>
        <w:tab/>
      </w:r>
    </w:p>
    <w:p w:rsidR="00EF7C35" w:rsidRDefault="00EF7C35">
      <w:pPr>
        <w:pStyle w:val="a3"/>
        <w:sectPr w:rsidR="00EF7C35">
          <w:pgSz w:w="11910" w:h="16840"/>
          <w:pgMar w:top="1780" w:right="708" w:bottom="800" w:left="425" w:header="709" w:footer="615" w:gutter="0"/>
          <w:cols w:space="720"/>
        </w:sectPr>
      </w:pPr>
    </w:p>
    <w:p w:rsidR="00EF7C35" w:rsidRDefault="006039A0">
      <w:pPr>
        <w:pStyle w:val="a3"/>
        <w:spacing w:before="261"/>
        <w:ind w:left="993" w:right="138"/>
        <w:jc w:val="both"/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0" distR="0" simplePos="0" relativeHeight="251632640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136525</wp:posOffset>
                </wp:positionV>
                <wp:extent cx="340360" cy="340360"/>
                <wp:effectExtent l="0" t="0" r="0" b="0"/>
                <wp:wrapNone/>
                <wp:docPr id="34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40360"/>
                          <a:chOff x="0" y="0"/>
                          <a:chExt cx="340360" cy="340360"/>
                        </a:xfrm>
                      </wpg:grpSpPr>
                      <wps:wsp>
                        <wps:cNvPr id="35" name="Graphic 35"/>
                        <wps:cNvSpPr/>
                        <wps:spPr>
                          <a:xfrm>
                            <a:off x="4762" y="4762"/>
                            <a:ext cx="330835" cy="330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835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352"/>
                                </a:lnTo>
                                <a:lnTo>
                                  <a:pt x="22549" y="248863"/>
                                </a:lnTo>
                                <a:lnTo>
                                  <a:pt x="48387" y="282320"/>
                                </a:lnTo>
                                <a:lnTo>
                                  <a:pt x="81844" y="308158"/>
                                </a:lnTo>
                                <a:lnTo>
                                  <a:pt x="121355" y="324809"/>
                                </a:lnTo>
                                <a:lnTo>
                                  <a:pt x="165354" y="330708"/>
                                </a:lnTo>
                                <a:lnTo>
                                  <a:pt x="209352" y="324809"/>
                                </a:lnTo>
                                <a:lnTo>
                                  <a:pt x="248863" y="308158"/>
                                </a:lnTo>
                                <a:lnTo>
                                  <a:pt x="282320" y="282321"/>
                                </a:lnTo>
                                <a:lnTo>
                                  <a:pt x="308158" y="248863"/>
                                </a:lnTo>
                                <a:lnTo>
                                  <a:pt x="324809" y="209352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" name="Textbox 36"/>
                        <wps:cNvSpPr txBox="1"/>
                        <wps:spPr>
                          <a:xfrm>
                            <a:off x="0" y="0"/>
                            <a:ext cx="340360" cy="3403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EF7C35" w:rsidRDefault="006039A0">
                              <w:pPr>
                                <w:spacing w:before="140"/>
                                <w:ind w:left="4" w:right="4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4" o:spid="_x0000_s1045" style="position:absolute;left:0;text-align:left;margin-left:27.9pt;margin-top:10.75pt;width:26.8pt;height:26.8pt;z-index:251632640;mso-wrap-distance-left:0;mso-wrap-distance-right:0;mso-position-horizontal-relative:page" coordsize="340360,340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">
                <v:shape id="Graphic 35" o:spid="_x0000_s1046" style="position:absolute;left:4762;top:4762;width:330835;height:330835;visibility:visible;mso-wrap-style:square;v-text-anchor:top" coordsize="330835,330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" path="m165354,l121355,5898,81844,22549,48387,48386,22549,81844,5898,121355,,165354r5898,43998l22549,248863r25838,33457l81844,308158r39511,16651l165354,330708r43998,-5899l248863,308158r33457,-25837l308158,248863r16651,-39511l330708,165354r-5899,-43999l308158,81844,282320,48387,248863,22549,209352,5898,165354,xe" filled="f">
                  <v:path arrowok="t"/>
                </v:shape>
                <v:shape id="Textbox 36" o:spid="_x0000_s1047" type="#_x0000_t202" style="position:absolute;width:340360;height:340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cM4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L4pwzjEAAAA2wAAAA8A&#10;AAAAAAAAAAAAAAAABwIAAGRycy9kb3ducmV2LnhtbFBLBQYAAAAAAwADALcAAAD4AgAAAAA=&#10;" filled="f" stroked="f">
                  <v:textbox inset="0,0,0,0">
                    <w:txbxContent>
                      <w:p w:rsidR="00EF7C35" w:rsidRDefault="006039A0">
                        <w:pPr>
                          <w:spacing w:before="140"/>
                          <w:ind w:left="4" w:right="4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4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 xml:space="preserve">Установите соответствие между примерами из текста и названиями средств художественной выразительности: к </w:t>
      </w:r>
      <w:r>
        <w:t>каждой позиции первого столбца подберите соответствующую позицию из второго столбца.</w:t>
      </w:r>
    </w:p>
    <w:p w:rsidR="00EF7C35" w:rsidRDefault="006039A0">
      <w:pPr>
        <w:pStyle w:val="a3"/>
        <w:tabs>
          <w:tab w:val="left" w:pos="6828"/>
        </w:tabs>
        <w:spacing w:before="218" w:line="204" w:lineRule="auto"/>
        <w:ind w:left="7459" w:right="290" w:hanging="4446"/>
      </w:pPr>
      <w:r>
        <w:rPr>
          <w:spacing w:val="-2"/>
          <w:position w:val="-3"/>
          <w:sz w:val="28"/>
        </w:rPr>
        <w:t>ПРИМЕРЫ</w:t>
      </w:r>
      <w:r>
        <w:rPr>
          <w:position w:val="-3"/>
          <w:sz w:val="28"/>
        </w:rPr>
        <w:tab/>
      </w:r>
      <w:r>
        <w:t>СРЕДСТВА</w:t>
      </w:r>
      <w:r>
        <w:rPr>
          <w:spacing w:val="-15"/>
        </w:rPr>
        <w:t xml:space="preserve"> </w:t>
      </w:r>
      <w:r>
        <w:t xml:space="preserve">ХУДОЖЕСТВЕННОЙ </w:t>
      </w:r>
      <w:r>
        <w:rPr>
          <w:spacing w:val="-2"/>
        </w:rPr>
        <w:t>ВЫРАЗИТЕЛЬНОСТИ</w:t>
      </w:r>
    </w:p>
    <w:p w:rsidR="00EF7C35" w:rsidRDefault="00EF7C35">
      <w:pPr>
        <w:pStyle w:val="a3"/>
        <w:spacing w:line="204" w:lineRule="auto"/>
        <w:sectPr w:rsidR="00EF7C35">
          <w:headerReference w:type="default" r:id="rId14"/>
          <w:footerReference w:type="default" r:id="rId15"/>
          <w:pgSz w:w="11910" w:h="16840"/>
          <w:pgMar w:top="1780" w:right="708" w:bottom="800" w:left="425" w:header="709" w:footer="615" w:gutter="0"/>
          <w:cols w:space="720"/>
        </w:sectPr>
      </w:pPr>
    </w:p>
    <w:p w:rsidR="00EF7C35" w:rsidRDefault="006039A0">
      <w:pPr>
        <w:pStyle w:val="a3"/>
        <w:spacing w:before="8" w:line="286" w:lineRule="exact"/>
        <w:ind w:left="993"/>
      </w:pPr>
      <w:r>
        <w:rPr>
          <w:position w:val="-1"/>
        </w:rPr>
        <w:t>А)</w:t>
      </w:r>
      <w:r>
        <w:rPr>
          <w:spacing w:val="75"/>
          <w:w w:val="150"/>
          <w:position w:val="-1"/>
        </w:rPr>
        <w:t xml:space="preserve"> </w:t>
      </w:r>
      <w:proofErr w:type="gramStart"/>
      <w:r>
        <w:t>Муму,</w:t>
      </w:r>
      <w:r>
        <w:rPr>
          <w:spacing w:val="37"/>
        </w:rPr>
        <w:t xml:space="preserve">  </w:t>
      </w:r>
      <w:r>
        <w:t>отроду</w:t>
      </w:r>
      <w:proofErr w:type="gramEnd"/>
      <w:r>
        <w:rPr>
          <w:spacing w:val="39"/>
        </w:rPr>
        <w:t xml:space="preserve">  </w:t>
      </w:r>
      <w:r>
        <w:t>ещё</w:t>
      </w:r>
      <w:r>
        <w:rPr>
          <w:spacing w:val="38"/>
        </w:rPr>
        <w:t xml:space="preserve">  </w:t>
      </w:r>
      <w:r>
        <w:t>не</w:t>
      </w:r>
      <w:r>
        <w:rPr>
          <w:spacing w:val="38"/>
        </w:rPr>
        <w:t xml:space="preserve">  </w:t>
      </w:r>
      <w:r>
        <w:t>бывавшая</w:t>
      </w:r>
      <w:r>
        <w:rPr>
          <w:spacing w:val="37"/>
        </w:rPr>
        <w:t xml:space="preserve">  </w:t>
      </w:r>
      <w:r>
        <w:t>в</w:t>
      </w:r>
      <w:r>
        <w:rPr>
          <w:spacing w:val="38"/>
        </w:rPr>
        <w:t xml:space="preserve">  </w:t>
      </w:r>
      <w:r>
        <w:rPr>
          <w:spacing w:val="-4"/>
        </w:rPr>
        <w:t>таких</w:t>
      </w:r>
    </w:p>
    <w:p w:rsidR="00EF7C35" w:rsidRDefault="006039A0">
      <w:pPr>
        <w:spacing w:line="266" w:lineRule="exact"/>
        <w:ind w:left="1413"/>
        <w:rPr>
          <w:sz w:val="24"/>
        </w:rPr>
      </w:pPr>
      <w:r>
        <w:rPr>
          <w:b/>
          <w:i/>
          <w:sz w:val="24"/>
        </w:rPr>
        <w:t>великолепных</w:t>
      </w:r>
      <w:r>
        <w:rPr>
          <w:b/>
          <w:i/>
          <w:spacing w:val="-1"/>
          <w:sz w:val="24"/>
        </w:rPr>
        <w:t xml:space="preserve"> </w:t>
      </w:r>
      <w:r>
        <w:rPr>
          <w:spacing w:val="-2"/>
          <w:sz w:val="24"/>
        </w:rPr>
        <w:t>покоях…</w:t>
      </w:r>
    </w:p>
    <w:p w:rsidR="00EF7C35" w:rsidRDefault="006039A0">
      <w:pPr>
        <w:tabs>
          <w:tab w:val="left" w:pos="1413"/>
          <w:tab w:val="left" w:pos="3455"/>
          <w:tab w:val="left" w:pos="4060"/>
          <w:tab w:val="left" w:pos="5734"/>
        </w:tabs>
        <w:spacing w:before="14" w:line="223" w:lineRule="auto"/>
        <w:ind w:left="1413" w:hanging="420"/>
        <w:rPr>
          <w:sz w:val="24"/>
        </w:rPr>
      </w:pPr>
      <w:r>
        <w:rPr>
          <w:spacing w:val="-6"/>
          <w:position w:val="-1"/>
          <w:sz w:val="24"/>
        </w:rPr>
        <w:t>Б)</w:t>
      </w:r>
      <w:r>
        <w:rPr>
          <w:position w:val="-1"/>
          <w:sz w:val="24"/>
        </w:rPr>
        <w:tab/>
      </w:r>
      <w:r>
        <w:rPr>
          <w:spacing w:val="-2"/>
          <w:sz w:val="24"/>
        </w:rPr>
        <w:t>…выколачивал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вытряхивал</w:t>
      </w:r>
      <w:r>
        <w:rPr>
          <w:sz w:val="24"/>
        </w:rPr>
        <w:tab/>
      </w:r>
      <w:r>
        <w:rPr>
          <w:spacing w:val="-2"/>
          <w:sz w:val="24"/>
        </w:rPr>
        <w:t xml:space="preserve">бочку, </w:t>
      </w:r>
      <w:r>
        <w:rPr>
          <w:sz w:val="24"/>
        </w:rPr>
        <w:t xml:space="preserve">перевёртывая её в руках, </w:t>
      </w:r>
      <w:r>
        <w:rPr>
          <w:b/>
          <w:i/>
          <w:sz w:val="24"/>
        </w:rPr>
        <w:t>как детский барабан</w:t>
      </w:r>
      <w:r>
        <w:rPr>
          <w:sz w:val="24"/>
        </w:rPr>
        <w:t>.</w:t>
      </w:r>
    </w:p>
    <w:p w:rsidR="00EF7C35" w:rsidRDefault="006039A0">
      <w:pPr>
        <w:spacing w:before="27"/>
        <w:ind w:left="993"/>
        <w:rPr>
          <w:sz w:val="24"/>
        </w:rPr>
      </w:pPr>
      <w:proofErr w:type="gramStart"/>
      <w:r>
        <w:rPr>
          <w:sz w:val="24"/>
        </w:rPr>
        <w:t>В)</w:t>
      </w:r>
      <w:r>
        <w:rPr>
          <w:spacing w:val="27"/>
          <w:sz w:val="24"/>
        </w:rPr>
        <w:t xml:space="preserve">  </w:t>
      </w:r>
      <w:r>
        <w:rPr>
          <w:b/>
          <w:i/>
          <w:sz w:val="24"/>
        </w:rPr>
        <w:t>Приживалка</w:t>
      </w:r>
      <w:proofErr w:type="gramEnd"/>
      <w:r>
        <w:rPr>
          <w:b/>
          <w:i/>
          <w:sz w:val="24"/>
        </w:rPr>
        <w:t xml:space="preserve"> </w:t>
      </w:r>
      <w:r>
        <w:rPr>
          <w:sz w:val="24"/>
        </w:rPr>
        <w:t>тотчас</w:t>
      </w:r>
      <w:r>
        <w:rPr>
          <w:spacing w:val="-3"/>
          <w:sz w:val="24"/>
        </w:rPr>
        <w:t xml:space="preserve"> </w:t>
      </w:r>
      <w:r>
        <w:rPr>
          <w:b/>
          <w:i/>
          <w:sz w:val="24"/>
        </w:rPr>
        <w:t>порхнула</w:t>
      </w:r>
      <w:r>
        <w:rPr>
          <w:b/>
          <w:i/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переднюю.</w:t>
      </w:r>
    </w:p>
    <w:p w:rsidR="00EF7C35" w:rsidRDefault="006039A0">
      <w:pPr>
        <w:pStyle w:val="a4"/>
        <w:numPr>
          <w:ilvl w:val="0"/>
          <w:numId w:val="2"/>
        </w:numPr>
        <w:tabs>
          <w:tab w:val="left" w:pos="663"/>
        </w:tabs>
        <w:spacing w:before="8"/>
        <w:rPr>
          <w:sz w:val="24"/>
        </w:rPr>
      </w:pPr>
      <w:r>
        <w:br w:type="column"/>
      </w:r>
      <w:r>
        <w:rPr>
          <w:spacing w:val="-2"/>
          <w:sz w:val="24"/>
        </w:rPr>
        <w:t>аллегория</w:t>
      </w:r>
    </w:p>
    <w:p w:rsidR="00EF7C35" w:rsidRDefault="006039A0">
      <w:pPr>
        <w:pStyle w:val="a4"/>
        <w:numPr>
          <w:ilvl w:val="0"/>
          <w:numId w:val="2"/>
        </w:numPr>
        <w:tabs>
          <w:tab w:val="left" w:pos="663"/>
        </w:tabs>
        <w:spacing w:before="2"/>
        <w:rPr>
          <w:sz w:val="24"/>
        </w:rPr>
      </w:pPr>
      <w:r>
        <w:rPr>
          <w:spacing w:val="-2"/>
          <w:sz w:val="24"/>
        </w:rPr>
        <w:t>эпитет</w:t>
      </w:r>
    </w:p>
    <w:p w:rsidR="00EF7C35" w:rsidRDefault="006039A0">
      <w:pPr>
        <w:pStyle w:val="a4"/>
        <w:numPr>
          <w:ilvl w:val="0"/>
          <w:numId w:val="2"/>
        </w:numPr>
        <w:tabs>
          <w:tab w:val="left" w:pos="663"/>
        </w:tabs>
        <w:spacing w:before="3"/>
        <w:rPr>
          <w:sz w:val="24"/>
        </w:rPr>
      </w:pPr>
      <w:r>
        <w:rPr>
          <w:spacing w:val="-2"/>
          <w:sz w:val="24"/>
        </w:rPr>
        <w:t>сравнение</w:t>
      </w:r>
    </w:p>
    <w:p w:rsidR="00EF7C35" w:rsidRDefault="006039A0">
      <w:pPr>
        <w:pStyle w:val="a4"/>
        <w:numPr>
          <w:ilvl w:val="0"/>
          <w:numId w:val="2"/>
        </w:numPr>
        <w:tabs>
          <w:tab w:val="left" w:pos="663"/>
        </w:tabs>
        <w:spacing w:before="3"/>
        <w:rPr>
          <w:sz w:val="24"/>
        </w:rPr>
      </w:pPr>
      <w:r>
        <w:rPr>
          <w:spacing w:val="-2"/>
          <w:sz w:val="24"/>
        </w:rPr>
        <w:t>метафора</w:t>
      </w:r>
    </w:p>
    <w:p w:rsidR="00EF7C35" w:rsidRDefault="00EF7C35">
      <w:pPr>
        <w:pStyle w:val="a4"/>
        <w:rPr>
          <w:sz w:val="24"/>
        </w:rPr>
        <w:sectPr w:rsidR="00EF7C35">
          <w:type w:val="continuous"/>
          <w:pgSz w:w="11910" w:h="16840"/>
          <w:pgMar w:top="1780" w:right="708" w:bottom="800" w:left="425" w:header="709" w:footer="615" w:gutter="0"/>
          <w:cols w:num="2" w:space="720" w:equalWidth="0">
            <w:col w:w="6395" w:space="40"/>
            <w:col w:w="4342"/>
          </w:cols>
        </w:sectPr>
      </w:pPr>
    </w:p>
    <w:p w:rsidR="00EF7C35" w:rsidRDefault="00EF7C35">
      <w:pPr>
        <w:pStyle w:val="a3"/>
      </w:pPr>
    </w:p>
    <w:p w:rsidR="00EF7C35" w:rsidRDefault="006039A0">
      <w:pPr>
        <w:pStyle w:val="a3"/>
        <w:spacing w:line="645" w:lineRule="auto"/>
        <w:ind w:left="1000" w:right="1687" w:hanging="8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30592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403860</wp:posOffset>
                </wp:positionV>
                <wp:extent cx="323850" cy="323850"/>
                <wp:effectExtent l="0" t="0" r="0" b="0"/>
                <wp:wrapNone/>
                <wp:docPr id="37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342EF5" id="Graphic 37" o:spid="_x0000_s1026" style="position:absolute;margin-left:28.3pt;margin-top:31.8pt;width:25.5pt;height:25.5pt;z-index: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34688" behindDoc="0" locked="0" layoutInCell="1" allowOverlap="1">
                <wp:simplePos x="0" y="0"/>
                <wp:positionH relativeFrom="page">
                  <wp:posOffset>1579245</wp:posOffset>
                </wp:positionH>
                <wp:positionV relativeFrom="paragraph">
                  <wp:posOffset>294005</wp:posOffset>
                </wp:positionV>
                <wp:extent cx="946150" cy="541020"/>
                <wp:effectExtent l="0" t="0" r="0" b="0"/>
                <wp:wrapNone/>
                <wp:docPr id="38" name="Text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6150" cy="541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54"/>
                              <w:gridCol w:w="453"/>
                              <w:gridCol w:w="454"/>
                            </w:tblGrid>
                            <w:tr w:rsidR="00EF7C35">
                              <w:trPr>
                                <w:trHeight w:val="275"/>
                              </w:trPr>
                              <w:tc>
                                <w:tcPr>
                                  <w:tcW w:w="454" w:type="dxa"/>
                                </w:tcPr>
                                <w:p w:rsidR="00EF7C35" w:rsidRDefault="006039A0">
                                  <w:pPr>
                                    <w:pStyle w:val="TableParagraph"/>
                                    <w:spacing w:line="256" w:lineRule="exact"/>
                                    <w:ind w:left="1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:rsidR="00EF7C35" w:rsidRDefault="006039A0">
                                  <w:pPr>
                                    <w:pStyle w:val="TableParagraph"/>
                                    <w:spacing w:line="256" w:lineRule="exact"/>
                                    <w:ind w:left="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:rsidR="00EF7C35" w:rsidRDefault="006039A0">
                                  <w:pPr>
                                    <w:pStyle w:val="TableParagraph"/>
                                    <w:spacing w:line="256" w:lineRule="exact"/>
                                    <w:ind w:left="14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В</w:t>
                                  </w:r>
                                </w:p>
                              </w:tc>
                            </w:tr>
                            <w:tr w:rsidR="00EF7C35">
                              <w:trPr>
                                <w:trHeight w:val="547"/>
                              </w:trPr>
                              <w:tc>
                                <w:tcPr>
                                  <w:tcW w:w="454" w:type="dxa"/>
                                </w:tcPr>
                                <w:p w:rsidR="00EF7C35" w:rsidRDefault="00EF7C35">
                                  <w:pPr>
                                    <w:pStyle w:val="TableParagraph"/>
                                    <w:ind w:left="0"/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:rsidR="00EF7C35" w:rsidRDefault="00EF7C35">
                                  <w:pPr>
                                    <w:pStyle w:val="TableParagraph"/>
                                    <w:ind w:left="0"/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:rsidR="00EF7C35" w:rsidRDefault="00EF7C35">
                                  <w:pPr>
                                    <w:pStyle w:val="TableParagraph"/>
                                    <w:ind w:left="0"/>
                                  </w:pPr>
                                </w:p>
                              </w:tc>
                            </w:tr>
                          </w:tbl>
                          <w:p w:rsidR="00EF7C35" w:rsidRDefault="00EF7C35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8" o:spid="_x0000_s1048" type="#_x0000_t202" style="position:absolute;left:0;text-align:left;margin-left:124.35pt;margin-top:23.15pt;width:74.5pt;height:42.6pt;z-index: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54"/>
                        <w:gridCol w:w="453"/>
                        <w:gridCol w:w="454"/>
                      </w:tblGrid>
                      <w:tr w:rsidR="00EF7C35">
                        <w:trPr>
                          <w:trHeight w:val="275"/>
                        </w:trPr>
                        <w:tc>
                          <w:tcPr>
                            <w:tcW w:w="454" w:type="dxa"/>
                          </w:tcPr>
                          <w:p w:rsidR="00EF7C35" w:rsidRDefault="006039A0">
                            <w:pPr>
                              <w:pStyle w:val="TableParagraph"/>
                              <w:spacing w:line="256" w:lineRule="exact"/>
                              <w:ind w:left="13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453" w:type="dxa"/>
                          </w:tcPr>
                          <w:p w:rsidR="00EF7C35" w:rsidRDefault="006039A0">
                            <w:pPr>
                              <w:pStyle w:val="TableParagraph"/>
                              <w:spacing w:line="256" w:lineRule="exact"/>
                              <w:ind w:left="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454" w:type="dxa"/>
                          </w:tcPr>
                          <w:p w:rsidR="00EF7C35" w:rsidRDefault="006039A0">
                            <w:pPr>
                              <w:pStyle w:val="TableParagraph"/>
                              <w:spacing w:line="256" w:lineRule="exact"/>
                              <w:ind w:left="14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В</w:t>
                            </w:r>
                          </w:p>
                        </w:tc>
                      </w:tr>
                      <w:tr w:rsidR="00EF7C35">
                        <w:trPr>
                          <w:trHeight w:val="547"/>
                        </w:trPr>
                        <w:tc>
                          <w:tcPr>
                            <w:tcW w:w="454" w:type="dxa"/>
                          </w:tcPr>
                          <w:p w:rsidR="00EF7C35" w:rsidRDefault="00EF7C35">
                            <w:pPr>
                              <w:pStyle w:val="TableParagraph"/>
                              <w:ind w:left="0"/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:rsidR="00EF7C35" w:rsidRDefault="00EF7C35">
                            <w:pPr>
                              <w:pStyle w:val="TableParagraph"/>
                              <w:ind w:left="0"/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:rsidR="00EF7C35" w:rsidRDefault="00EF7C35">
                            <w:pPr>
                              <w:pStyle w:val="TableParagraph"/>
                              <w:ind w:left="0"/>
                            </w:pPr>
                          </w:p>
                        </w:tc>
                      </w:tr>
                    </w:tbl>
                    <w:p w:rsidR="00EF7C35" w:rsidRDefault="00EF7C35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Запишите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таблицу</w:t>
      </w:r>
      <w:r>
        <w:rPr>
          <w:spacing w:val="-3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цифры</w:t>
      </w:r>
      <w:r>
        <w:rPr>
          <w:spacing w:val="-6"/>
        </w:rPr>
        <w:t xml:space="preserve"> </w:t>
      </w:r>
      <w:r>
        <w:t>под</w:t>
      </w:r>
      <w:r>
        <w:rPr>
          <w:spacing w:val="-5"/>
        </w:rPr>
        <w:t xml:space="preserve"> </w:t>
      </w:r>
      <w:r>
        <w:t>соответствующими</w:t>
      </w:r>
      <w:r>
        <w:rPr>
          <w:spacing w:val="-6"/>
        </w:rPr>
        <w:t xml:space="preserve"> </w:t>
      </w:r>
      <w:r>
        <w:t xml:space="preserve">буквами. </w:t>
      </w:r>
      <w:r>
        <w:rPr>
          <w:spacing w:val="-2"/>
        </w:rPr>
        <w:t>Ответ:</w:t>
      </w:r>
    </w:p>
    <w:p w:rsidR="00EF7C35" w:rsidRDefault="006039A0">
      <w:pPr>
        <w:pStyle w:val="a3"/>
        <w:spacing w:before="175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831850</wp:posOffset>
                </wp:positionH>
                <wp:positionV relativeFrom="paragraph">
                  <wp:posOffset>275590</wp:posOffset>
                </wp:positionV>
                <wp:extent cx="6257290" cy="532765"/>
                <wp:effectExtent l="0" t="0" r="0" b="0"/>
                <wp:wrapTopAndBottom/>
                <wp:docPr id="39" name="Text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7290" cy="53276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EF7C35" w:rsidRDefault="006039A0">
                            <w:pPr>
                              <w:ind w:left="103" w:right="102"/>
                              <w:jc w:val="both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 xml:space="preserve">Дайте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развёрнутый ответ на задание 5. Старайтесь чётко отвечать на поставленный вопрос, следите за логикой своих рассуждений, опирайтесь на текст приведённого фрагмента. Объём высказывания – не менее 20 слов.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9" o:spid="_x0000_s1049" type="#_x0000_t202" style="position:absolute;margin-left:65.5pt;margin-top:21.7pt;width:492.7pt;height:41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" filled="f" strokeweight=".16931mm">
                <v:textbox inset="0,0,0,0">
                  <w:txbxContent>
                    <w:p w:rsidR="00EF7C35" w:rsidRDefault="006039A0">
                      <w:pPr>
                        <w:ind w:left="103" w:right="102"/>
                        <w:jc w:val="both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 xml:space="preserve">Дайте </w:t>
                      </w:r>
                      <w:r>
                        <w:rPr>
                          <w:b/>
                          <w:i/>
                          <w:sz w:val="24"/>
                        </w:rPr>
                        <w:t>развёрнутый ответ на задание 5. Старайтесь чётко отвечать на поставленный вопрос, следите за логикой своих рассуждений, опирайтесь на текст приведённого фрагмента. Объём высказывания – не менее 20 слов.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F7C35" w:rsidRDefault="00EF7C35">
      <w:pPr>
        <w:pStyle w:val="a3"/>
        <w:spacing w:before="1"/>
      </w:pPr>
    </w:p>
    <w:p w:rsidR="00EF7C35" w:rsidRDefault="006039A0">
      <w:pPr>
        <w:pStyle w:val="a3"/>
        <w:ind w:left="993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35712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-68580</wp:posOffset>
                </wp:positionV>
                <wp:extent cx="340360" cy="340360"/>
                <wp:effectExtent l="0" t="0" r="0" b="0"/>
                <wp:wrapNone/>
                <wp:docPr id="40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40360"/>
                          <a:chOff x="0" y="0"/>
                          <a:chExt cx="340360" cy="340360"/>
                        </a:xfrm>
                      </wpg:grpSpPr>
                      <wps:wsp>
                        <wps:cNvPr id="41" name="Graphic 41"/>
                        <wps:cNvSpPr/>
                        <wps:spPr>
                          <a:xfrm>
                            <a:off x="4762" y="4762"/>
                            <a:ext cx="330835" cy="330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835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352"/>
                                </a:lnTo>
                                <a:lnTo>
                                  <a:pt x="22549" y="248863"/>
                                </a:lnTo>
                                <a:lnTo>
                                  <a:pt x="48387" y="282320"/>
                                </a:lnTo>
                                <a:lnTo>
                                  <a:pt x="81844" y="308158"/>
                                </a:lnTo>
                                <a:lnTo>
                                  <a:pt x="121355" y="324809"/>
                                </a:lnTo>
                                <a:lnTo>
                                  <a:pt x="165354" y="330708"/>
                                </a:lnTo>
                                <a:lnTo>
                                  <a:pt x="209352" y="324809"/>
                                </a:lnTo>
                                <a:lnTo>
                                  <a:pt x="248863" y="308158"/>
                                </a:lnTo>
                                <a:lnTo>
                                  <a:pt x="282320" y="282321"/>
                                </a:lnTo>
                                <a:lnTo>
                                  <a:pt x="308158" y="248863"/>
                                </a:lnTo>
                                <a:lnTo>
                                  <a:pt x="324809" y="209352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Textbox 42"/>
                        <wps:cNvSpPr txBox="1"/>
                        <wps:spPr>
                          <a:xfrm>
                            <a:off x="0" y="0"/>
                            <a:ext cx="340360" cy="3403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EF7C35" w:rsidRDefault="006039A0">
                              <w:pPr>
                                <w:spacing w:before="140"/>
                                <w:ind w:left="4" w:right="4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0" o:spid="_x0000_s1050" style="position:absolute;left:0;text-align:left;margin-left:27.9pt;margin-top:-5.4pt;width:26.8pt;height:26.8pt;z-index:251635712;mso-wrap-distance-left:0;mso-wrap-distance-right:0;mso-position-horizontal-relative:page" coordsize="340360,340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">
                <v:shape id="Graphic 41" o:spid="_x0000_s1051" style="position:absolute;left:4762;top:4762;width:330835;height:330835;visibility:visible;mso-wrap-style:square;v-text-anchor:top" coordsize="330835,330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" path="m165354,l121355,5898,81844,22549,48387,48386,22549,81844,5898,121355,,165354r5898,43998l22549,248863r25838,33457l81844,308158r39511,16651l165354,330708r43998,-5899l248863,308158r33457,-25837l308158,248863r16651,-39511l330708,165354r-5899,-43999l308158,81844,282320,48387,248863,22549,209352,5898,165354,xe" filled="f">
                  <v:path arrowok="t"/>
                </v:shape>
                <v:shape id="Textbox 42" o:spid="_x0000_s1052" type="#_x0000_t202" style="position:absolute;width:340360;height:340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<v:textbox inset="0,0,0,0">
                    <w:txbxContent>
                      <w:p w:rsidR="00EF7C35" w:rsidRDefault="006039A0">
                        <w:pPr>
                          <w:spacing w:before="140"/>
                          <w:ind w:left="4" w:right="4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5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Объясните,</w:t>
      </w:r>
      <w:r>
        <w:rPr>
          <w:spacing w:val="-5"/>
        </w:rPr>
        <w:t xml:space="preserve"> </w:t>
      </w:r>
      <w:r>
        <w:t>почему</w:t>
      </w:r>
      <w:r>
        <w:rPr>
          <w:spacing w:val="-4"/>
        </w:rPr>
        <w:t xml:space="preserve"> </w:t>
      </w:r>
      <w:r>
        <w:t>Степан</w:t>
      </w:r>
      <w:r>
        <w:rPr>
          <w:spacing w:val="-5"/>
        </w:rPr>
        <w:t xml:space="preserve"> </w:t>
      </w:r>
      <w:r>
        <w:t>назван</w:t>
      </w:r>
      <w:r>
        <w:rPr>
          <w:spacing w:val="-6"/>
        </w:rPr>
        <w:t xml:space="preserve"> </w:t>
      </w:r>
      <w:r>
        <w:t>автором</w:t>
      </w:r>
      <w:r>
        <w:rPr>
          <w:spacing w:val="-4"/>
        </w:rPr>
        <w:t xml:space="preserve"> </w:t>
      </w:r>
      <w:r>
        <w:rPr>
          <w:spacing w:val="-2"/>
        </w:rPr>
        <w:t>«услужливым».</w:t>
      </w:r>
    </w:p>
    <w:p w:rsidR="00EF7C35" w:rsidRDefault="00EF7C35">
      <w:pPr>
        <w:pStyle w:val="a3"/>
      </w:pPr>
    </w:p>
    <w:p w:rsidR="00EF7C35" w:rsidRDefault="00EF7C35">
      <w:pPr>
        <w:pStyle w:val="a3"/>
      </w:pPr>
    </w:p>
    <w:p w:rsidR="00EF7C35" w:rsidRDefault="006039A0">
      <w:pPr>
        <w:pStyle w:val="a3"/>
        <w:tabs>
          <w:tab w:val="left" w:pos="10586"/>
        </w:tabs>
        <w:ind w:left="99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28544" behindDoc="0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697865</wp:posOffset>
                </wp:positionV>
                <wp:extent cx="6096000" cy="1270"/>
                <wp:effectExtent l="0" t="0" r="0" b="0"/>
                <wp:wrapNone/>
                <wp:docPr id="43" name="Graphic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643BA7" id="Graphic 43" o:spid="_x0000_s1026" style="position:absolute;margin-left:70.9pt;margin-top:54.95pt;width:480pt;height:.1pt;z-index:25162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" path="m,l6096000,e" filled="f" strokeweight=".48pt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29568" behindDoc="0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960755</wp:posOffset>
                </wp:positionV>
                <wp:extent cx="6096000" cy="1270"/>
                <wp:effectExtent l="0" t="0" r="0" b="0"/>
                <wp:wrapNone/>
                <wp:docPr id="44" name="Graphic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315F17" id="Graphic 44" o:spid="_x0000_s1026" style="position:absolute;margin-left:70.9pt;margin-top:75.65pt;width:480pt;height:.1pt;z-index:251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" path="m,l6096000,e" filled="f" strokeweight=".48pt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31616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-96520</wp:posOffset>
                </wp:positionV>
                <wp:extent cx="323850" cy="323850"/>
                <wp:effectExtent l="0" t="0" r="0" b="0"/>
                <wp:wrapNone/>
                <wp:docPr id="45" name="Graphic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251641" id="Graphic 45" o:spid="_x0000_s1026" style="position:absolute;margin-left:28.3pt;margin-top:-7.6pt;width:25.5pt;height:25.5pt;z-index: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33664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664210</wp:posOffset>
                </wp:positionV>
                <wp:extent cx="323850" cy="323850"/>
                <wp:effectExtent l="0" t="0" r="0" b="0"/>
                <wp:wrapNone/>
                <wp:docPr id="46" name="Graphic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DCD2E8" id="Graphic 46" o:spid="_x0000_s1026" style="position:absolute;margin-left:28.3pt;margin-top:52.3pt;width:25.5pt;height:25.5pt;z-index: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t>Ответ.</w:t>
      </w:r>
      <w:r>
        <w:rPr>
          <w:spacing w:val="-1"/>
        </w:rPr>
        <w:t xml:space="preserve"> </w:t>
      </w:r>
      <w:r>
        <w:rPr>
          <w:u w:val="single"/>
        </w:rPr>
        <w:tab/>
      </w:r>
    </w:p>
    <w:p w:rsidR="00EF7C35" w:rsidRDefault="006039A0">
      <w:pPr>
        <w:pStyle w:val="a3"/>
        <w:rPr>
          <w:sz w:val="13"/>
        </w:rPr>
      </w:pPr>
      <w:r>
        <w:rPr>
          <w:noProof/>
          <w:sz w:val="13"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110490</wp:posOffset>
                </wp:positionV>
                <wp:extent cx="323850" cy="323850"/>
                <wp:effectExtent l="0" t="0" r="0" b="0"/>
                <wp:wrapTopAndBottom/>
                <wp:docPr id="47" name="Graphic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07885A" id="Graphic 47" o:spid="_x0000_s1026" style="position:absolute;margin-left:28.3pt;margin-top:8.7pt;width:25.5pt;height:25.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" path="m,l,323850r323850,l323850,,,xe" filled="f">
                <v:stroke dashstyle="dot"/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3"/>
          <w:lang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259715</wp:posOffset>
                </wp:positionV>
                <wp:extent cx="6096000" cy="1270"/>
                <wp:effectExtent l="0" t="0" r="0" b="0"/>
                <wp:wrapTopAndBottom/>
                <wp:docPr id="48" name="Graphic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4752B4" id="Graphic 48" o:spid="_x0000_s1026" style="position:absolute;margin-left:70.9pt;margin-top:20.45pt;width:480pt;height:.1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kKS+QEAAC4EAAAOAAAAZHJzL2Uyb0RvYy54bWysU8GO2jAQvVfqP1i+lwRU0R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</w:p>
    <w:p w:rsidR="00EF7C35" w:rsidRDefault="00EF7C35">
      <w:pPr>
        <w:pStyle w:val="a3"/>
        <w:rPr>
          <w:sz w:val="20"/>
        </w:rPr>
      </w:pPr>
    </w:p>
    <w:p w:rsidR="00EF7C35" w:rsidRDefault="00EF7C35">
      <w:pPr>
        <w:pStyle w:val="a3"/>
        <w:rPr>
          <w:sz w:val="20"/>
        </w:rPr>
      </w:pPr>
    </w:p>
    <w:p w:rsidR="00EF7C35" w:rsidRDefault="00EF7C35">
      <w:pPr>
        <w:pStyle w:val="a3"/>
        <w:rPr>
          <w:sz w:val="20"/>
        </w:rPr>
      </w:pPr>
    </w:p>
    <w:p w:rsidR="00EF7C35" w:rsidRDefault="006039A0">
      <w:pPr>
        <w:pStyle w:val="a3"/>
        <w:spacing w:before="16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170815</wp:posOffset>
                </wp:positionV>
                <wp:extent cx="6096000" cy="1270"/>
                <wp:effectExtent l="0" t="0" r="0" b="0"/>
                <wp:wrapTopAndBottom/>
                <wp:docPr id="49" name="Graphic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671E40" id="Graphic 49" o:spid="_x0000_s1026" style="position:absolute;margin-left:70.9pt;margin-top:13.45pt;width:480pt;height:.1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433705</wp:posOffset>
                </wp:positionV>
                <wp:extent cx="6096000" cy="1270"/>
                <wp:effectExtent l="0" t="0" r="0" b="0"/>
                <wp:wrapTopAndBottom/>
                <wp:docPr id="50" name="Graphic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8CAE31" id="Graphic 50" o:spid="_x0000_s1026" style="position:absolute;margin-left:70.9pt;margin-top:34.15pt;width:480pt;height:.1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696595</wp:posOffset>
                </wp:positionV>
                <wp:extent cx="6096000" cy="1270"/>
                <wp:effectExtent l="0" t="0" r="0" b="0"/>
                <wp:wrapTopAndBottom/>
                <wp:docPr id="51" name="Graphic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CFDA4F" id="Graphic 51" o:spid="_x0000_s1026" style="position:absolute;margin-left:70.9pt;margin-top:54.85pt;width:480pt;height:.1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Sb6+QEAAC4EAAAOAAAAZHJzL2Uyb0RvYy54bWysU8GO2jAQvVfqP1i+lwSk0h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643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958850</wp:posOffset>
                </wp:positionV>
                <wp:extent cx="6096000" cy="1270"/>
                <wp:effectExtent l="0" t="0" r="0" b="0"/>
                <wp:wrapTopAndBottom/>
                <wp:docPr id="52" name="Graphic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E02E8F" id="Graphic 52" o:spid="_x0000_s1026" style="position:absolute;margin-left:70.9pt;margin-top:75.5pt;width:480pt;height:.1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2lY+QEAAC4EAAAOAAAAZHJzL2Uyb0RvYy54bWysU8GO2jAQvVfqP1i+lwSk0h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</w:p>
    <w:p w:rsidR="00EF7C35" w:rsidRDefault="00EF7C35">
      <w:pPr>
        <w:pStyle w:val="a3"/>
        <w:spacing w:before="155"/>
        <w:rPr>
          <w:sz w:val="20"/>
        </w:rPr>
      </w:pPr>
    </w:p>
    <w:p w:rsidR="00EF7C35" w:rsidRDefault="00EF7C35">
      <w:pPr>
        <w:pStyle w:val="a3"/>
        <w:spacing w:before="155"/>
        <w:rPr>
          <w:sz w:val="20"/>
        </w:rPr>
      </w:pPr>
    </w:p>
    <w:p w:rsidR="00EF7C35" w:rsidRDefault="00EF7C35">
      <w:pPr>
        <w:pStyle w:val="a3"/>
        <w:spacing w:before="154"/>
        <w:rPr>
          <w:sz w:val="20"/>
        </w:rPr>
      </w:pPr>
    </w:p>
    <w:p w:rsidR="00EF7C35" w:rsidRDefault="00EF7C35">
      <w:pPr>
        <w:pStyle w:val="a3"/>
        <w:rPr>
          <w:sz w:val="20"/>
        </w:rPr>
        <w:sectPr w:rsidR="00EF7C35">
          <w:type w:val="continuous"/>
          <w:pgSz w:w="11910" w:h="16840"/>
          <w:pgMar w:top="1780" w:right="708" w:bottom="800" w:left="425" w:header="709" w:footer="615" w:gutter="0"/>
          <w:cols w:space="720"/>
        </w:sectPr>
      </w:pPr>
    </w:p>
    <w:p w:rsidR="00EF7C35" w:rsidRDefault="006039A0">
      <w:pPr>
        <w:spacing w:before="80"/>
        <w:ind w:left="4591" w:right="3739"/>
        <w:jc w:val="center"/>
        <w:rPr>
          <w:b/>
          <w:sz w:val="24"/>
        </w:rPr>
      </w:pPr>
      <w:r>
        <w:rPr>
          <w:b/>
          <w:color w:val="4B4B4B"/>
          <w:spacing w:val="-5"/>
          <w:sz w:val="24"/>
        </w:rPr>
        <w:lastRenderedPageBreak/>
        <w:t>ИЛИ</w:t>
      </w:r>
    </w:p>
    <w:p w:rsidR="00EF7C35" w:rsidRDefault="006039A0">
      <w:pPr>
        <w:ind w:left="4591" w:right="3739"/>
        <w:jc w:val="center"/>
        <w:rPr>
          <w:b/>
          <w:sz w:val="24"/>
        </w:rPr>
      </w:pPr>
      <w:r>
        <w:rPr>
          <w:b/>
          <w:color w:val="4B4B4B"/>
          <w:sz w:val="24"/>
        </w:rPr>
        <w:t>(блок</w:t>
      </w:r>
      <w:r>
        <w:rPr>
          <w:b/>
          <w:color w:val="4B4B4B"/>
          <w:spacing w:val="-4"/>
          <w:sz w:val="24"/>
        </w:rPr>
        <w:t xml:space="preserve"> </w:t>
      </w:r>
      <w:r>
        <w:rPr>
          <w:b/>
          <w:color w:val="4B4B4B"/>
          <w:sz w:val="24"/>
        </w:rPr>
        <w:t>3–</w:t>
      </w:r>
      <w:r>
        <w:rPr>
          <w:b/>
          <w:color w:val="4B4B4B"/>
          <w:spacing w:val="-5"/>
          <w:sz w:val="24"/>
        </w:rPr>
        <w:t>5)</w:t>
      </w:r>
    </w:p>
    <w:p w:rsidR="00EF7C35" w:rsidRDefault="00EF7C35">
      <w:pPr>
        <w:pStyle w:val="a3"/>
        <w:rPr>
          <w:b/>
          <w:sz w:val="20"/>
        </w:rPr>
      </w:pPr>
    </w:p>
    <w:p w:rsidR="00EF7C35" w:rsidRDefault="006039A0">
      <w:pPr>
        <w:pStyle w:val="a3"/>
        <w:spacing w:before="68"/>
        <w:rPr>
          <w:b/>
          <w:sz w:val="20"/>
        </w:r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831850</wp:posOffset>
                </wp:positionH>
                <wp:positionV relativeFrom="paragraph">
                  <wp:posOffset>207645</wp:posOffset>
                </wp:positionV>
                <wp:extent cx="6257290" cy="182245"/>
                <wp:effectExtent l="0" t="0" r="0" b="0"/>
                <wp:wrapTopAndBottom/>
                <wp:docPr id="53" name="Text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7290" cy="18224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EF7C35" w:rsidRDefault="006039A0">
                            <w:pPr>
                              <w:spacing w:line="275" w:lineRule="exact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>Прочитайте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текст</w:t>
                            </w:r>
                            <w:r>
                              <w:rPr>
                                <w:b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и</w:t>
                            </w:r>
                            <w:r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выполните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задания</w:t>
                            </w:r>
                            <w:r>
                              <w:rPr>
                                <w:b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3–</w:t>
                            </w:r>
                            <w:r>
                              <w:rPr>
                                <w:b/>
                                <w:i/>
                                <w:spacing w:val="-5"/>
                                <w:sz w:val="24"/>
                              </w:rPr>
                              <w:t>5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3" o:spid="_x0000_s1053" type="#_x0000_t202" style="position:absolute;margin-left:65.5pt;margin-top:16.35pt;width:492.7pt;height:14.35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" filled="f" strokeweight=".16931mm">
                <v:textbox inset="0,0,0,0">
                  <w:txbxContent>
                    <w:p w:rsidR="00EF7C35" w:rsidRDefault="006039A0">
                      <w:pPr>
                        <w:spacing w:line="275" w:lineRule="exact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Прочитайте</w:t>
                      </w:r>
                      <w:r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текст</w:t>
                      </w:r>
                      <w:r>
                        <w:rPr>
                          <w:b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и</w:t>
                      </w:r>
                      <w:r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выполните</w:t>
                      </w:r>
                      <w:r>
                        <w:rPr>
                          <w:b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задания</w:t>
                      </w:r>
                      <w:r>
                        <w:rPr>
                          <w:b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4"/>
                        </w:rPr>
                        <w:t>3–</w:t>
                      </w:r>
                      <w:r>
                        <w:rPr>
                          <w:b/>
                          <w:i/>
                          <w:spacing w:val="-5"/>
                          <w:sz w:val="24"/>
                        </w:rPr>
                        <w:t>5</w:t>
                      </w:r>
                      <w:r>
                        <w:rPr>
                          <w:b/>
                          <w:spacing w:val="-5"/>
                          <w:sz w:val="24"/>
                        </w:rPr>
                        <w:t>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F7C35" w:rsidRDefault="00EF7C35">
      <w:pPr>
        <w:pStyle w:val="a3"/>
        <w:spacing w:before="3"/>
        <w:rPr>
          <w:b/>
        </w:rPr>
      </w:pPr>
    </w:p>
    <w:p w:rsidR="00EF7C35" w:rsidRDefault="006039A0">
      <w:pPr>
        <w:spacing w:before="1" w:line="400" w:lineRule="auto"/>
        <w:ind w:left="4953" w:right="4219" w:firstLine="225"/>
        <w:rPr>
          <w:b/>
          <w:sz w:val="24"/>
        </w:rPr>
      </w:pPr>
      <w:r>
        <w:rPr>
          <w:b/>
          <w:spacing w:val="-2"/>
          <w:sz w:val="24"/>
        </w:rPr>
        <w:t xml:space="preserve">Текст </w:t>
      </w:r>
      <w:r>
        <w:rPr>
          <w:b/>
          <w:sz w:val="24"/>
        </w:rPr>
        <w:t>Зимнее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утро</w:t>
      </w:r>
    </w:p>
    <w:p w:rsidR="00EF7C35" w:rsidRDefault="006039A0">
      <w:pPr>
        <w:pStyle w:val="a4"/>
        <w:numPr>
          <w:ilvl w:val="1"/>
          <w:numId w:val="2"/>
        </w:numPr>
        <w:tabs>
          <w:tab w:val="left" w:pos="4152"/>
        </w:tabs>
        <w:ind w:right="3021" w:firstLine="0"/>
        <w:rPr>
          <w:sz w:val="24"/>
        </w:rPr>
      </w:pPr>
      <w:r>
        <w:rPr>
          <w:sz w:val="24"/>
        </w:rPr>
        <w:t>Мороз и солнце; день чудесный! Ещё</w:t>
      </w:r>
      <w:r>
        <w:rPr>
          <w:spacing w:val="-7"/>
          <w:sz w:val="24"/>
        </w:rPr>
        <w:t xml:space="preserve"> </w:t>
      </w:r>
      <w:r>
        <w:rPr>
          <w:sz w:val="24"/>
        </w:rPr>
        <w:t>ты</w:t>
      </w:r>
      <w:r>
        <w:rPr>
          <w:spacing w:val="-8"/>
          <w:sz w:val="24"/>
        </w:rPr>
        <w:t xml:space="preserve"> </w:t>
      </w:r>
      <w:r>
        <w:rPr>
          <w:sz w:val="24"/>
        </w:rPr>
        <w:t>дремлешь,</w:t>
      </w:r>
      <w:r>
        <w:rPr>
          <w:spacing w:val="-7"/>
          <w:sz w:val="24"/>
        </w:rPr>
        <w:t xml:space="preserve"> </w:t>
      </w:r>
      <w:r>
        <w:rPr>
          <w:sz w:val="24"/>
        </w:rPr>
        <w:t>друг</w:t>
      </w:r>
      <w:r>
        <w:rPr>
          <w:spacing w:val="-7"/>
          <w:sz w:val="24"/>
        </w:rPr>
        <w:t xml:space="preserve"> </w:t>
      </w:r>
      <w:r>
        <w:rPr>
          <w:sz w:val="24"/>
        </w:rPr>
        <w:t>прелестный</w:t>
      </w:r>
      <w:r>
        <w:rPr>
          <w:spacing w:val="-7"/>
          <w:sz w:val="24"/>
        </w:rPr>
        <w:t xml:space="preserve"> </w:t>
      </w:r>
      <w:r>
        <w:rPr>
          <w:sz w:val="24"/>
        </w:rPr>
        <w:t>– Пора, красавица, проснись:</w:t>
      </w:r>
    </w:p>
    <w:p w:rsidR="00EF7C35" w:rsidRDefault="006039A0">
      <w:pPr>
        <w:pStyle w:val="a3"/>
        <w:ind w:left="3873" w:right="3742"/>
      </w:pPr>
      <w:r>
        <w:t>Открой</w:t>
      </w:r>
      <w:r>
        <w:rPr>
          <w:spacing w:val="-12"/>
        </w:rPr>
        <w:t xml:space="preserve"> </w:t>
      </w:r>
      <w:r>
        <w:t>сомкнуты</w:t>
      </w:r>
      <w:r>
        <w:rPr>
          <w:spacing w:val="-11"/>
        </w:rPr>
        <w:t xml:space="preserve"> </w:t>
      </w:r>
      <w:r>
        <w:t>негой</w:t>
      </w:r>
      <w:r>
        <w:rPr>
          <w:spacing w:val="-11"/>
        </w:rPr>
        <w:t xml:space="preserve"> </w:t>
      </w:r>
      <w:r>
        <w:t xml:space="preserve">взоры </w:t>
      </w:r>
      <w:proofErr w:type="gramStart"/>
      <w:r>
        <w:t>Навстречу</w:t>
      </w:r>
      <w:proofErr w:type="gramEnd"/>
      <w:r>
        <w:t xml:space="preserve"> северной Авроры, Звездою севера явись!</w:t>
      </w:r>
    </w:p>
    <w:p w:rsidR="00EF7C35" w:rsidRDefault="006039A0">
      <w:pPr>
        <w:pStyle w:val="a4"/>
        <w:numPr>
          <w:ilvl w:val="1"/>
          <w:numId w:val="2"/>
        </w:numPr>
        <w:tabs>
          <w:tab w:val="left" w:pos="4152"/>
        </w:tabs>
        <w:spacing w:before="180"/>
        <w:ind w:right="2958" w:firstLine="0"/>
        <w:rPr>
          <w:sz w:val="24"/>
        </w:rPr>
      </w:pPr>
      <w:r>
        <w:rPr>
          <w:sz w:val="24"/>
        </w:rPr>
        <w:t>Вечор,</w:t>
      </w:r>
      <w:r>
        <w:rPr>
          <w:spacing w:val="-8"/>
          <w:sz w:val="24"/>
        </w:rPr>
        <w:t xml:space="preserve"> </w:t>
      </w:r>
      <w:r>
        <w:rPr>
          <w:sz w:val="24"/>
        </w:rPr>
        <w:t>ты</w:t>
      </w:r>
      <w:r>
        <w:rPr>
          <w:spacing w:val="-9"/>
          <w:sz w:val="24"/>
        </w:rPr>
        <w:t xml:space="preserve"> </w:t>
      </w:r>
      <w:r>
        <w:rPr>
          <w:sz w:val="24"/>
        </w:rPr>
        <w:t>помнишь,</w:t>
      </w:r>
      <w:r>
        <w:rPr>
          <w:spacing w:val="-8"/>
          <w:sz w:val="24"/>
        </w:rPr>
        <w:t xml:space="preserve"> </w:t>
      </w:r>
      <w:r>
        <w:rPr>
          <w:sz w:val="24"/>
        </w:rPr>
        <w:t>вьюга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злилась, </w:t>
      </w:r>
      <w:proofErr w:type="gramStart"/>
      <w:r>
        <w:rPr>
          <w:sz w:val="24"/>
        </w:rPr>
        <w:t>На</w:t>
      </w:r>
      <w:proofErr w:type="gramEnd"/>
      <w:r>
        <w:rPr>
          <w:sz w:val="24"/>
        </w:rPr>
        <w:t xml:space="preserve"> мутном небе мгла носилась;</w:t>
      </w:r>
    </w:p>
    <w:p w:rsidR="00EF7C35" w:rsidRDefault="006039A0">
      <w:pPr>
        <w:pStyle w:val="a3"/>
        <w:ind w:left="3873" w:right="3742"/>
      </w:pPr>
      <w:r>
        <w:t xml:space="preserve">Луна, как бледное пятно, </w:t>
      </w:r>
      <w:proofErr w:type="gramStart"/>
      <w:r>
        <w:t>Сквозь</w:t>
      </w:r>
      <w:proofErr w:type="gramEnd"/>
      <w:r>
        <w:rPr>
          <w:spacing w:val="-10"/>
        </w:rPr>
        <w:t xml:space="preserve"> </w:t>
      </w:r>
      <w:r>
        <w:t>тучи</w:t>
      </w:r>
      <w:r>
        <w:rPr>
          <w:spacing w:val="-10"/>
        </w:rPr>
        <w:t xml:space="preserve"> </w:t>
      </w:r>
      <w:r>
        <w:t>мрачные</w:t>
      </w:r>
      <w:r>
        <w:rPr>
          <w:spacing w:val="-12"/>
        </w:rPr>
        <w:t xml:space="preserve"> </w:t>
      </w:r>
      <w:r>
        <w:t>желтела, И ты печальная сидела –</w:t>
      </w:r>
    </w:p>
    <w:p w:rsidR="00EF7C35" w:rsidRDefault="006039A0">
      <w:pPr>
        <w:pStyle w:val="a3"/>
        <w:ind w:left="3873"/>
      </w:pPr>
      <w:r>
        <w:t>А</w:t>
      </w:r>
      <w:r>
        <w:rPr>
          <w:spacing w:val="-1"/>
        </w:rPr>
        <w:t xml:space="preserve"> </w:t>
      </w:r>
      <w:r>
        <w:t>нынче… погляди в</w:t>
      </w:r>
      <w:r>
        <w:rPr>
          <w:spacing w:val="-1"/>
        </w:rPr>
        <w:t xml:space="preserve"> </w:t>
      </w:r>
      <w:r>
        <w:rPr>
          <w:spacing w:val="-2"/>
        </w:rPr>
        <w:t>окно:</w:t>
      </w:r>
    </w:p>
    <w:p w:rsidR="00EF7C35" w:rsidRDefault="006039A0">
      <w:pPr>
        <w:pStyle w:val="a4"/>
        <w:numPr>
          <w:ilvl w:val="1"/>
          <w:numId w:val="2"/>
        </w:numPr>
        <w:tabs>
          <w:tab w:val="left" w:pos="4152"/>
        </w:tabs>
        <w:spacing w:before="183"/>
        <w:ind w:right="3756" w:firstLine="0"/>
        <w:rPr>
          <w:sz w:val="24"/>
        </w:rPr>
      </w:pPr>
      <w:r>
        <w:rPr>
          <w:sz w:val="24"/>
        </w:rPr>
        <w:t xml:space="preserve">Под голубыми небесами </w:t>
      </w:r>
      <w:r>
        <w:rPr>
          <w:sz w:val="24"/>
        </w:rPr>
        <w:t>Великолепными коврами, Блестя на солнце, снег лежит; Прозрачный</w:t>
      </w:r>
      <w:r>
        <w:rPr>
          <w:spacing w:val="-10"/>
          <w:sz w:val="24"/>
        </w:rPr>
        <w:t xml:space="preserve"> </w:t>
      </w:r>
      <w:r>
        <w:rPr>
          <w:sz w:val="24"/>
        </w:rPr>
        <w:t>лес</w:t>
      </w:r>
      <w:r>
        <w:rPr>
          <w:spacing w:val="-10"/>
          <w:sz w:val="24"/>
        </w:rPr>
        <w:t xml:space="preserve"> </w:t>
      </w:r>
      <w:r>
        <w:rPr>
          <w:sz w:val="24"/>
        </w:rPr>
        <w:t>один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чернеет, </w:t>
      </w:r>
      <w:proofErr w:type="gramStart"/>
      <w:r>
        <w:rPr>
          <w:sz w:val="24"/>
        </w:rPr>
        <w:t>И</w:t>
      </w:r>
      <w:proofErr w:type="gramEnd"/>
      <w:r>
        <w:rPr>
          <w:sz w:val="24"/>
        </w:rPr>
        <w:t xml:space="preserve"> ель сквозь иней зеленеет,</w:t>
      </w:r>
    </w:p>
    <w:p w:rsidR="00EF7C35" w:rsidRDefault="006039A0">
      <w:pPr>
        <w:pStyle w:val="a3"/>
        <w:ind w:left="3873"/>
      </w:pPr>
      <w:r>
        <w:t>И</w:t>
      </w:r>
      <w:r>
        <w:rPr>
          <w:spacing w:val="-1"/>
        </w:rPr>
        <w:t xml:space="preserve"> </w:t>
      </w:r>
      <w:r>
        <w:t>речка подо</w:t>
      </w:r>
      <w:r>
        <w:rPr>
          <w:spacing w:val="-1"/>
        </w:rPr>
        <w:t xml:space="preserve"> </w:t>
      </w:r>
      <w:r>
        <w:t xml:space="preserve">льдом </w:t>
      </w:r>
      <w:r>
        <w:rPr>
          <w:spacing w:val="-2"/>
        </w:rPr>
        <w:t>блестит.</w:t>
      </w:r>
    </w:p>
    <w:p w:rsidR="00EF7C35" w:rsidRDefault="006039A0">
      <w:pPr>
        <w:pStyle w:val="a4"/>
        <w:numPr>
          <w:ilvl w:val="1"/>
          <w:numId w:val="2"/>
        </w:numPr>
        <w:tabs>
          <w:tab w:val="left" w:pos="4152"/>
        </w:tabs>
        <w:spacing w:before="184"/>
        <w:ind w:right="3368" w:firstLine="0"/>
        <w:rPr>
          <w:sz w:val="24"/>
        </w:rPr>
      </w:pPr>
      <w:r>
        <w:rPr>
          <w:sz w:val="24"/>
        </w:rPr>
        <w:t>Вся</w:t>
      </w:r>
      <w:r>
        <w:rPr>
          <w:spacing w:val="-11"/>
          <w:sz w:val="24"/>
        </w:rPr>
        <w:t xml:space="preserve"> </w:t>
      </w:r>
      <w:r>
        <w:rPr>
          <w:sz w:val="24"/>
        </w:rPr>
        <w:t>комната</w:t>
      </w:r>
      <w:r>
        <w:rPr>
          <w:spacing w:val="-10"/>
          <w:sz w:val="24"/>
        </w:rPr>
        <w:t xml:space="preserve"> </w:t>
      </w:r>
      <w:r>
        <w:rPr>
          <w:sz w:val="24"/>
        </w:rPr>
        <w:t>янтарным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блеском Озарена. Весёлым треском </w:t>
      </w:r>
      <w:proofErr w:type="gramStart"/>
      <w:r>
        <w:rPr>
          <w:sz w:val="24"/>
        </w:rPr>
        <w:t>Трещит</w:t>
      </w:r>
      <w:proofErr w:type="gramEnd"/>
      <w:r>
        <w:rPr>
          <w:sz w:val="24"/>
        </w:rPr>
        <w:t xml:space="preserve"> затопленная печь. Приятно думать у лежанки.</w:t>
      </w:r>
    </w:p>
    <w:p w:rsidR="00EF7C35" w:rsidRDefault="006039A0">
      <w:pPr>
        <w:pStyle w:val="a3"/>
        <w:ind w:left="3873" w:right="2747"/>
      </w:pPr>
      <w:r>
        <w:t>Но</w:t>
      </w:r>
      <w:r>
        <w:rPr>
          <w:spacing w:val="-6"/>
        </w:rPr>
        <w:t xml:space="preserve"> </w:t>
      </w:r>
      <w:r>
        <w:t>знаешь:</w:t>
      </w:r>
      <w:r>
        <w:rPr>
          <w:spacing w:val="-6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велеть</w:t>
      </w:r>
      <w:r>
        <w:rPr>
          <w:spacing w:val="-6"/>
        </w:rPr>
        <w:t xml:space="preserve"> </w:t>
      </w:r>
      <w:r>
        <w:t>ли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 xml:space="preserve">санки Кобылку бурую </w:t>
      </w:r>
      <w:proofErr w:type="spellStart"/>
      <w:r>
        <w:t>запречь</w:t>
      </w:r>
      <w:proofErr w:type="spellEnd"/>
      <w:r>
        <w:t>?</w:t>
      </w:r>
    </w:p>
    <w:p w:rsidR="00EF7C35" w:rsidRDefault="006039A0">
      <w:pPr>
        <w:pStyle w:val="a4"/>
        <w:numPr>
          <w:ilvl w:val="1"/>
          <w:numId w:val="2"/>
        </w:numPr>
        <w:tabs>
          <w:tab w:val="left" w:pos="4152"/>
        </w:tabs>
        <w:spacing w:before="184"/>
        <w:ind w:right="3648" w:firstLine="0"/>
        <w:rPr>
          <w:sz w:val="24"/>
        </w:rPr>
      </w:pPr>
      <w:r>
        <w:rPr>
          <w:sz w:val="24"/>
        </w:rPr>
        <w:t>Скользя</w:t>
      </w:r>
      <w:r>
        <w:rPr>
          <w:spacing w:val="-11"/>
          <w:sz w:val="24"/>
        </w:rPr>
        <w:t xml:space="preserve"> </w:t>
      </w:r>
      <w:r>
        <w:rPr>
          <w:sz w:val="24"/>
        </w:rPr>
        <w:t>по</w:t>
      </w:r>
      <w:r>
        <w:rPr>
          <w:spacing w:val="-11"/>
          <w:sz w:val="24"/>
        </w:rPr>
        <w:t xml:space="preserve"> </w:t>
      </w:r>
      <w:r>
        <w:rPr>
          <w:sz w:val="24"/>
        </w:rPr>
        <w:t>утреннему</w:t>
      </w:r>
      <w:r>
        <w:rPr>
          <w:spacing w:val="-9"/>
          <w:sz w:val="24"/>
        </w:rPr>
        <w:t xml:space="preserve"> </w:t>
      </w:r>
      <w:r>
        <w:rPr>
          <w:sz w:val="24"/>
        </w:rPr>
        <w:t>снегу, Друг милый, предадимся бегу Нетерпеливого коня</w:t>
      </w:r>
    </w:p>
    <w:p w:rsidR="00EF7C35" w:rsidRDefault="006039A0">
      <w:pPr>
        <w:pStyle w:val="a3"/>
        <w:ind w:left="3873" w:right="3917"/>
      </w:pPr>
      <w:r>
        <w:t>И навестим поля пустые, Леса,</w:t>
      </w:r>
      <w:r>
        <w:rPr>
          <w:spacing w:val="-11"/>
        </w:rPr>
        <w:t xml:space="preserve"> </w:t>
      </w:r>
      <w:r>
        <w:t>недавно</w:t>
      </w:r>
      <w:r>
        <w:rPr>
          <w:spacing w:val="-11"/>
        </w:rPr>
        <w:t xml:space="preserve"> </w:t>
      </w:r>
      <w:r>
        <w:t>столь</w:t>
      </w:r>
      <w:r>
        <w:rPr>
          <w:spacing w:val="-11"/>
        </w:rPr>
        <w:t xml:space="preserve"> </w:t>
      </w:r>
      <w:r>
        <w:t xml:space="preserve">густые, </w:t>
      </w:r>
      <w:proofErr w:type="gramStart"/>
      <w:r>
        <w:t>И</w:t>
      </w:r>
      <w:proofErr w:type="gramEnd"/>
      <w:r>
        <w:t xml:space="preserve"> берег, милый для меня.</w:t>
      </w:r>
    </w:p>
    <w:p w:rsidR="00EF7C35" w:rsidRDefault="006039A0">
      <w:pPr>
        <w:spacing w:before="185"/>
        <w:ind w:left="6573"/>
        <w:rPr>
          <w:i/>
          <w:sz w:val="24"/>
        </w:rPr>
      </w:pPr>
      <w:r>
        <w:rPr>
          <w:i/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251636736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368300</wp:posOffset>
                </wp:positionV>
                <wp:extent cx="333375" cy="333375"/>
                <wp:effectExtent l="0" t="0" r="0" b="0"/>
                <wp:wrapNone/>
                <wp:docPr id="54" name="Group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3375" cy="333375"/>
                          <a:chOff x="0" y="0"/>
                          <a:chExt cx="333375" cy="333375"/>
                        </a:xfrm>
                      </wpg:grpSpPr>
                      <wps:wsp>
                        <wps:cNvPr id="55" name="Graphic 55"/>
                        <wps:cNvSpPr/>
                        <wps:spPr>
                          <a:xfrm>
                            <a:off x="4762" y="4762"/>
                            <a:ext cx="323850" cy="323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3850" h="323850">
                                <a:moveTo>
                                  <a:pt x="162306" y="0"/>
                                </a:moveTo>
                                <a:lnTo>
                                  <a:pt x="119327" y="5774"/>
                                </a:lnTo>
                                <a:lnTo>
                                  <a:pt x="80602" y="22069"/>
                                </a:lnTo>
                                <a:lnTo>
                                  <a:pt x="47720" y="47339"/>
                                </a:lnTo>
                                <a:lnTo>
                                  <a:pt x="22267" y="80038"/>
                                </a:lnTo>
                                <a:lnTo>
                                  <a:pt x="5831" y="118621"/>
                                </a:lnTo>
                                <a:lnTo>
                                  <a:pt x="0" y="161544"/>
                                </a:lnTo>
                                <a:lnTo>
                                  <a:pt x="5831" y="204787"/>
                                </a:lnTo>
                                <a:lnTo>
                                  <a:pt x="22267" y="243586"/>
                                </a:lnTo>
                                <a:lnTo>
                                  <a:pt x="47720" y="276415"/>
                                </a:lnTo>
                                <a:lnTo>
                                  <a:pt x="80602" y="301752"/>
                                </a:lnTo>
                                <a:lnTo>
                                  <a:pt x="119327" y="318071"/>
                                </a:lnTo>
                                <a:lnTo>
                                  <a:pt x="162306" y="323850"/>
                                </a:lnTo>
                                <a:lnTo>
                                  <a:pt x="205228" y="318071"/>
                                </a:lnTo>
                                <a:lnTo>
                                  <a:pt x="243811" y="301752"/>
                                </a:lnTo>
                                <a:lnTo>
                                  <a:pt x="276510" y="276415"/>
                                </a:lnTo>
                                <a:lnTo>
                                  <a:pt x="301780" y="243586"/>
                                </a:lnTo>
                                <a:lnTo>
                                  <a:pt x="318075" y="204787"/>
                                </a:lnTo>
                                <a:lnTo>
                                  <a:pt x="323850" y="161544"/>
                                </a:lnTo>
                                <a:lnTo>
                                  <a:pt x="318075" y="118621"/>
                                </a:lnTo>
                                <a:lnTo>
                                  <a:pt x="301780" y="80038"/>
                                </a:lnTo>
                                <a:lnTo>
                                  <a:pt x="276510" y="47339"/>
                                </a:lnTo>
                                <a:lnTo>
                                  <a:pt x="243811" y="22069"/>
                                </a:lnTo>
                                <a:lnTo>
                                  <a:pt x="205228" y="5774"/>
                                </a:lnTo>
                                <a:lnTo>
                                  <a:pt x="162306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6" name="Textbox 56"/>
                        <wps:cNvSpPr txBox="1"/>
                        <wps:spPr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EF7C35" w:rsidRDefault="006039A0">
                              <w:pPr>
                                <w:spacing w:before="112"/>
                                <w:ind w:left="3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4" o:spid="_x0000_s1054" style="position:absolute;left:0;text-align:left;margin-left:27.9pt;margin-top:29pt;width:26.25pt;height:26.25pt;z-index:251636736;mso-wrap-distance-left:0;mso-wrap-distance-right:0;mso-position-horizontal-relative:page" coordsize="333375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">
                <v:shape id="Graphic 55" o:spid="_x0000_s1055" style="position:absolute;left:4762;top:4762;width:323850;height:323850;visibility:visible;mso-wrap-style:square;v-text-anchor:top" coordsize="323850,323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" path="m162306,l119327,5774,80602,22069,47720,47339,22267,80038,5831,118621,,161544r5831,43243l22267,243586r25453,32829l80602,301752r38725,16319l162306,323850r42922,-5779l243811,301752r32699,-25337l301780,243586r16295,-38799l323850,161544r-5775,-42923l301780,80038,276510,47339,243811,22069,205228,5774,162306,xe" filled="f">
                  <v:path arrowok="t"/>
                </v:shape>
                <v:shape id="Textbox 56" o:spid="_x0000_s1056" type="#_x0000_t202" style="position:absolute;width:333375;height:333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:rsidR="00EF7C35" w:rsidRDefault="006039A0">
                        <w:pPr>
                          <w:spacing w:before="112"/>
                          <w:ind w:left="3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3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i/>
          <w:sz w:val="24"/>
        </w:rPr>
        <w:t>А.С.</w:t>
      </w:r>
      <w:r>
        <w:rPr>
          <w:i/>
          <w:spacing w:val="-2"/>
          <w:sz w:val="24"/>
        </w:rPr>
        <w:t xml:space="preserve"> Пушкин</w:t>
      </w:r>
    </w:p>
    <w:p w:rsidR="00EF7C35" w:rsidRDefault="006039A0">
      <w:pPr>
        <w:pStyle w:val="a3"/>
        <w:spacing w:before="275"/>
        <w:ind w:left="993"/>
      </w:pPr>
      <w:r>
        <w:t>Выпишите из первой строфы стихотворения слово</w:t>
      </w:r>
      <w:r>
        <w:t xml:space="preserve">, которое означает «блаженство, приятное </w:t>
      </w:r>
      <w:r>
        <w:rPr>
          <w:spacing w:val="-2"/>
        </w:rPr>
        <w:t>состояние».</w:t>
      </w:r>
    </w:p>
    <w:p w:rsidR="00EF7C35" w:rsidRDefault="00EF7C35">
      <w:pPr>
        <w:pStyle w:val="a3"/>
        <w:spacing w:before="28"/>
      </w:pPr>
    </w:p>
    <w:p w:rsidR="00EF7C35" w:rsidRDefault="006039A0">
      <w:pPr>
        <w:pStyle w:val="a3"/>
        <w:tabs>
          <w:tab w:val="left" w:pos="10596"/>
        </w:tabs>
        <w:ind w:left="99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37760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-72390</wp:posOffset>
                </wp:positionV>
                <wp:extent cx="323850" cy="323850"/>
                <wp:effectExtent l="0" t="0" r="0" b="0"/>
                <wp:wrapNone/>
                <wp:docPr id="57" name="Graphic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52EBEF" id="Graphic 57" o:spid="_x0000_s1026" style="position:absolute;margin-left:28.3pt;margin-top:-5.7pt;width:25.5pt;height:25.5pt;z-index: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t xml:space="preserve">Ответ. </w:t>
      </w:r>
      <w:r>
        <w:rPr>
          <w:u w:val="single"/>
        </w:rPr>
        <w:tab/>
      </w:r>
    </w:p>
    <w:p w:rsidR="00EF7C35" w:rsidRDefault="00EF7C35">
      <w:pPr>
        <w:pStyle w:val="a3"/>
        <w:sectPr w:rsidR="00EF7C35">
          <w:pgSz w:w="11910" w:h="16840"/>
          <w:pgMar w:top="1780" w:right="708" w:bottom="800" w:left="425" w:header="709" w:footer="615" w:gutter="0"/>
          <w:cols w:space="720"/>
        </w:sectPr>
      </w:pPr>
    </w:p>
    <w:p w:rsidR="00EF7C35" w:rsidRDefault="00EF7C35">
      <w:pPr>
        <w:pStyle w:val="a3"/>
        <w:spacing w:before="77"/>
      </w:pPr>
    </w:p>
    <w:p w:rsidR="00EF7C35" w:rsidRDefault="006039A0">
      <w:pPr>
        <w:pStyle w:val="a3"/>
        <w:ind w:left="993" w:right="138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44928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-62865</wp:posOffset>
                </wp:positionV>
                <wp:extent cx="340360" cy="339725"/>
                <wp:effectExtent l="0" t="0" r="0" b="0"/>
                <wp:wrapNone/>
                <wp:docPr id="58" name="Group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59" name="Graphic 59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031"/>
                                </a:lnTo>
                                <a:lnTo>
                                  <a:pt x="22549" y="248327"/>
                                </a:lnTo>
                                <a:lnTo>
                                  <a:pt x="48387" y="281654"/>
                                </a:lnTo>
                                <a:lnTo>
                                  <a:pt x="81844" y="307424"/>
                                </a:lnTo>
                                <a:lnTo>
                                  <a:pt x="121355" y="324051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51"/>
                                </a:lnTo>
                                <a:lnTo>
                                  <a:pt x="248863" y="307424"/>
                                </a:lnTo>
                                <a:lnTo>
                                  <a:pt x="282320" y="281654"/>
                                </a:lnTo>
                                <a:lnTo>
                                  <a:pt x="308158" y="248327"/>
                                </a:lnTo>
                                <a:lnTo>
                                  <a:pt x="324809" y="209031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0" name="Textbox 60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EF7C35" w:rsidRDefault="006039A0">
                              <w:pPr>
                                <w:spacing w:before="137"/>
                                <w:ind w:left="4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8" o:spid="_x0000_s1057" style="position:absolute;left:0;text-align:left;margin-left:27.9pt;margin-top:-4.95pt;width:26.8pt;height:26.75pt;z-index:251644928;mso-wrap-distance-left:0;mso-wrap-distance-right:0;mso-position-horizontal-relative:page" coordsize="340360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">
                <v:shape id="Graphic 59" o:spid="_x0000_s1058" style="position:absolute;left:4762;top:4762;width:330835;height:330200;visibility:visible;mso-wrap-style:square;v-text-anchor:top" coordsize="330835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" path="m165354,l121355,5898,81844,22549,48387,48386,22549,81844,5898,121355,,165354r5898,43677l22549,248327r25838,33327l81844,307424r39511,16627l165354,329946r43998,-5895l248863,307424r33457,-25770l308158,248327r16651,-39296l330708,165354r-5899,-43999l308158,81844,282320,48387,248863,22549,209352,5898,165354,xe" filled="f">
                  <v:path arrowok="t"/>
                </v:shape>
                <v:shape id="Textbox 60" o:spid="_x0000_s1059" type="#_x0000_t202" style="position:absolute;width:340360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EF7C35" w:rsidRDefault="006039A0">
                        <w:pPr>
                          <w:spacing w:before="137"/>
                          <w:ind w:left="4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4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 xml:space="preserve">Установите соответствие между примерами из текста и названиями средств художественной выразительности: к каждой позиции первого столбца подберите соответствующую </w:t>
      </w:r>
      <w:r>
        <w:t>позицию из второго столбца.</w:t>
      </w:r>
    </w:p>
    <w:p w:rsidR="00EF7C35" w:rsidRDefault="006039A0">
      <w:pPr>
        <w:pStyle w:val="a3"/>
        <w:tabs>
          <w:tab w:val="left" w:pos="6828"/>
        </w:tabs>
        <w:spacing w:before="217" w:line="204" w:lineRule="auto"/>
        <w:ind w:left="7459" w:right="290" w:hanging="4446"/>
      </w:pPr>
      <w:r>
        <w:rPr>
          <w:spacing w:val="-2"/>
          <w:position w:val="-3"/>
          <w:sz w:val="28"/>
        </w:rPr>
        <w:t>ПРИМЕРЫ</w:t>
      </w:r>
      <w:r>
        <w:rPr>
          <w:position w:val="-3"/>
          <w:sz w:val="28"/>
        </w:rPr>
        <w:tab/>
      </w:r>
      <w:r>
        <w:t>СРЕДСТВА</w:t>
      </w:r>
      <w:r>
        <w:rPr>
          <w:spacing w:val="-15"/>
        </w:rPr>
        <w:t xml:space="preserve"> </w:t>
      </w:r>
      <w:r>
        <w:t xml:space="preserve">ХУДОЖЕСТВЕННОЙ </w:t>
      </w:r>
      <w:r>
        <w:rPr>
          <w:spacing w:val="-2"/>
        </w:rPr>
        <w:t>ВЫРАЗИТЕЛЬНОСТИ</w:t>
      </w:r>
    </w:p>
    <w:p w:rsidR="00EF7C35" w:rsidRDefault="00EF7C35">
      <w:pPr>
        <w:pStyle w:val="a3"/>
        <w:spacing w:line="204" w:lineRule="auto"/>
        <w:sectPr w:rsidR="00EF7C35">
          <w:pgSz w:w="11910" w:h="16840"/>
          <w:pgMar w:top="1780" w:right="708" w:bottom="800" w:left="425" w:header="709" w:footer="615" w:gutter="0"/>
          <w:cols w:space="720"/>
        </w:sectPr>
      </w:pPr>
    </w:p>
    <w:p w:rsidR="00EF7C35" w:rsidRDefault="006039A0">
      <w:pPr>
        <w:spacing w:before="22" w:line="223" w:lineRule="auto"/>
        <w:ind w:left="1413" w:hanging="420"/>
        <w:rPr>
          <w:sz w:val="24"/>
        </w:rPr>
      </w:pPr>
      <w:r>
        <w:rPr>
          <w:position w:val="-1"/>
          <w:sz w:val="24"/>
        </w:rPr>
        <w:t>А)</w:t>
      </w:r>
      <w:r>
        <w:rPr>
          <w:spacing w:val="80"/>
          <w:position w:val="-1"/>
          <w:sz w:val="24"/>
        </w:rPr>
        <w:t xml:space="preserve"> </w:t>
      </w:r>
      <w:r>
        <w:rPr>
          <w:sz w:val="24"/>
        </w:rPr>
        <w:t xml:space="preserve">Луна, </w:t>
      </w:r>
      <w:r>
        <w:rPr>
          <w:b/>
          <w:i/>
          <w:sz w:val="24"/>
        </w:rPr>
        <w:t>как бледное пятно</w:t>
      </w:r>
      <w:r>
        <w:rPr>
          <w:sz w:val="24"/>
        </w:rPr>
        <w:t xml:space="preserve">, </w:t>
      </w:r>
      <w:proofErr w:type="gramStart"/>
      <w:r>
        <w:rPr>
          <w:sz w:val="24"/>
        </w:rPr>
        <w:t>Сквозь</w:t>
      </w:r>
      <w:proofErr w:type="gramEnd"/>
      <w:r>
        <w:rPr>
          <w:spacing w:val="-12"/>
          <w:sz w:val="24"/>
        </w:rPr>
        <w:t xml:space="preserve"> </w:t>
      </w:r>
      <w:r>
        <w:rPr>
          <w:sz w:val="24"/>
        </w:rPr>
        <w:t>тучи</w:t>
      </w:r>
      <w:r>
        <w:rPr>
          <w:spacing w:val="-12"/>
          <w:sz w:val="24"/>
        </w:rPr>
        <w:t xml:space="preserve"> </w:t>
      </w:r>
      <w:r>
        <w:rPr>
          <w:sz w:val="24"/>
        </w:rPr>
        <w:t>мрачные</w:t>
      </w:r>
      <w:r>
        <w:rPr>
          <w:spacing w:val="-14"/>
          <w:sz w:val="24"/>
        </w:rPr>
        <w:t xml:space="preserve"> </w:t>
      </w:r>
      <w:r>
        <w:rPr>
          <w:sz w:val="24"/>
        </w:rPr>
        <w:t>желтела</w:t>
      </w:r>
    </w:p>
    <w:p w:rsidR="00EF7C35" w:rsidRDefault="006039A0">
      <w:pPr>
        <w:pStyle w:val="a3"/>
        <w:tabs>
          <w:tab w:val="left" w:pos="1413"/>
        </w:tabs>
        <w:spacing w:before="27"/>
        <w:ind w:left="993"/>
      </w:pPr>
      <w:r>
        <w:rPr>
          <w:spacing w:val="-5"/>
          <w:position w:val="-1"/>
        </w:rPr>
        <w:t>Б)</w:t>
      </w:r>
      <w:r>
        <w:rPr>
          <w:position w:val="-1"/>
        </w:rPr>
        <w:tab/>
      </w:r>
      <w:r>
        <w:t>…вьюга</w:t>
      </w:r>
      <w:r>
        <w:rPr>
          <w:spacing w:val="-4"/>
        </w:rPr>
        <w:t xml:space="preserve"> </w:t>
      </w:r>
      <w:r>
        <w:rPr>
          <w:spacing w:val="-2"/>
        </w:rPr>
        <w:t>злилась…</w:t>
      </w:r>
    </w:p>
    <w:p w:rsidR="00EF7C35" w:rsidRDefault="006039A0">
      <w:pPr>
        <w:spacing w:before="27"/>
        <w:ind w:left="993"/>
        <w:rPr>
          <w:sz w:val="24"/>
        </w:rPr>
      </w:pPr>
      <w:proofErr w:type="gramStart"/>
      <w:r>
        <w:rPr>
          <w:sz w:val="24"/>
        </w:rPr>
        <w:t>В)</w:t>
      </w:r>
      <w:r>
        <w:rPr>
          <w:spacing w:val="27"/>
          <w:sz w:val="24"/>
        </w:rPr>
        <w:t xml:space="preserve">  </w:t>
      </w:r>
      <w:r>
        <w:rPr>
          <w:b/>
          <w:i/>
          <w:sz w:val="24"/>
        </w:rPr>
        <w:t>Звездою</w:t>
      </w:r>
      <w:proofErr w:type="gramEnd"/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севера</w:t>
      </w:r>
      <w:r>
        <w:rPr>
          <w:b/>
          <w:i/>
          <w:spacing w:val="-2"/>
          <w:sz w:val="24"/>
        </w:rPr>
        <w:t xml:space="preserve"> </w:t>
      </w:r>
      <w:r>
        <w:rPr>
          <w:spacing w:val="-2"/>
          <w:sz w:val="24"/>
        </w:rPr>
        <w:t>явись!</w:t>
      </w:r>
    </w:p>
    <w:p w:rsidR="00EF7C35" w:rsidRDefault="006039A0">
      <w:pPr>
        <w:pStyle w:val="a4"/>
        <w:numPr>
          <w:ilvl w:val="0"/>
          <w:numId w:val="3"/>
        </w:numPr>
        <w:tabs>
          <w:tab w:val="left" w:pos="1413"/>
        </w:tabs>
        <w:spacing w:before="8"/>
        <w:rPr>
          <w:sz w:val="24"/>
        </w:rPr>
      </w:pPr>
      <w:r>
        <w:br w:type="column"/>
      </w:r>
      <w:r>
        <w:rPr>
          <w:spacing w:val="-2"/>
          <w:sz w:val="24"/>
        </w:rPr>
        <w:t>олицетворение</w:t>
      </w:r>
    </w:p>
    <w:p w:rsidR="00EF7C35" w:rsidRDefault="006039A0">
      <w:pPr>
        <w:pStyle w:val="a4"/>
        <w:numPr>
          <w:ilvl w:val="0"/>
          <w:numId w:val="3"/>
        </w:numPr>
        <w:tabs>
          <w:tab w:val="left" w:pos="1413"/>
        </w:tabs>
        <w:spacing w:before="4"/>
        <w:rPr>
          <w:sz w:val="24"/>
        </w:rPr>
      </w:pPr>
      <w:r>
        <w:rPr>
          <w:spacing w:val="-2"/>
          <w:sz w:val="24"/>
        </w:rPr>
        <w:t>эпитет</w:t>
      </w:r>
    </w:p>
    <w:p w:rsidR="00EF7C35" w:rsidRDefault="006039A0">
      <w:pPr>
        <w:pStyle w:val="a4"/>
        <w:numPr>
          <w:ilvl w:val="0"/>
          <w:numId w:val="3"/>
        </w:numPr>
        <w:tabs>
          <w:tab w:val="left" w:pos="1413"/>
        </w:tabs>
        <w:spacing w:before="3"/>
        <w:rPr>
          <w:sz w:val="24"/>
        </w:rPr>
      </w:pPr>
      <w:r>
        <w:rPr>
          <w:spacing w:val="-2"/>
          <w:sz w:val="24"/>
        </w:rPr>
        <w:t>сравнение</w:t>
      </w:r>
    </w:p>
    <w:p w:rsidR="00EF7C35" w:rsidRDefault="006039A0">
      <w:pPr>
        <w:pStyle w:val="a4"/>
        <w:numPr>
          <w:ilvl w:val="0"/>
          <w:numId w:val="3"/>
        </w:numPr>
        <w:tabs>
          <w:tab w:val="left" w:pos="1413"/>
        </w:tabs>
        <w:spacing w:before="3"/>
        <w:rPr>
          <w:sz w:val="24"/>
        </w:rPr>
      </w:pPr>
      <w:r>
        <w:rPr>
          <w:spacing w:val="-2"/>
          <w:sz w:val="24"/>
        </w:rPr>
        <w:t>метафора</w:t>
      </w:r>
    </w:p>
    <w:p w:rsidR="00EF7C35" w:rsidRDefault="00EF7C35">
      <w:pPr>
        <w:pStyle w:val="a4"/>
        <w:rPr>
          <w:sz w:val="24"/>
        </w:rPr>
        <w:sectPr w:rsidR="00EF7C35">
          <w:type w:val="continuous"/>
          <w:pgSz w:w="11910" w:h="16840"/>
          <w:pgMar w:top="1780" w:right="708" w:bottom="800" w:left="425" w:header="709" w:footer="615" w:gutter="0"/>
          <w:cols w:num="2" w:space="720" w:equalWidth="0">
            <w:col w:w="4548" w:space="1137"/>
            <w:col w:w="5092"/>
          </w:cols>
        </w:sectPr>
      </w:pPr>
    </w:p>
    <w:p w:rsidR="00EF7C35" w:rsidRDefault="00EF7C35">
      <w:pPr>
        <w:pStyle w:val="a3"/>
        <w:spacing w:before="2"/>
      </w:pPr>
    </w:p>
    <w:p w:rsidR="00EF7C35" w:rsidRDefault="006039A0">
      <w:pPr>
        <w:pStyle w:val="a3"/>
        <w:spacing w:line="645" w:lineRule="auto"/>
        <w:ind w:left="1000" w:right="1687" w:hanging="8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40832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404495</wp:posOffset>
                </wp:positionV>
                <wp:extent cx="323850" cy="323850"/>
                <wp:effectExtent l="0" t="0" r="0" b="0"/>
                <wp:wrapNone/>
                <wp:docPr id="61" name="Graphic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B45C79" id="Graphic 61" o:spid="_x0000_s1026" style="position:absolute;margin-left:28.3pt;margin-top:31.85pt;width:25.5pt;height:25.5pt;z-index: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45952" behindDoc="0" locked="0" layoutInCell="1" allowOverlap="1">
                <wp:simplePos x="0" y="0"/>
                <wp:positionH relativeFrom="page">
                  <wp:posOffset>1579245</wp:posOffset>
                </wp:positionH>
                <wp:positionV relativeFrom="paragraph">
                  <wp:posOffset>294005</wp:posOffset>
                </wp:positionV>
                <wp:extent cx="946150" cy="541020"/>
                <wp:effectExtent l="0" t="0" r="0" b="0"/>
                <wp:wrapNone/>
                <wp:docPr id="62" name="Text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6150" cy="541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54"/>
                              <w:gridCol w:w="485"/>
                              <w:gridCol w:w="421"/>
                            </w:tblGrid>
                            <w:tr w:rsidR="00EF7C35">
                              <w:trPr>
                                <w:trHeight w:val="276"/>
                              </w:trPr>
                              <w:tc>
                                <w:tcPr>
                                  <w:tcW w:w="454" w:type="dxa"/>
                                </w:tcPr>
                                <w:p w:rsidR="00EF7C35" w:rsidRDefault="006039A0">
                                  <w:pPr>
                                    <w:pStyle w:val="TableParagraph"/>
                                    <w:spacing w:line="257" w:lineRule="exact"/>
                                    <w:ind w:left="1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485" w:type="dxa"/>
                                </w:tcPr>
                                <w:p w:rsidR="00EF7C35" w:rsidRDefault="006039A0">
                                  <w:pPr>
                                    <w:pStyle w:val="TableParagraph"/>
                                    <w:spacing w:line="257" w:lineRule="exact"/>
                                    <w:ind w:left="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421" w:type="dxa"/>
                                </w:tcPr>
                                <w:p w:rsidR="00EF7C35" w:rsidRDefault="006039A0">
                                  <w:pPr>
                                    <w:pStyle w:val="TableParagraph"/>
                                    <w:spacing w:line="257" w:lineRule="exact"/>
                                    <w:ind w:left="13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В</w:t>
                                  </w:r>
                                </w:p>
                              </w:tc>
                            </w:tr>
                            <w:tr w:rsidR="00EF7C35">
                              <w:trPr>
                                <w:trHeight w:val="546"/>
                              </w:trPr>
                              <w:tc>
                                <w:tcPr>
                                  <w:tcW w:w="454" w:type="dxa"/>
                                </w:tcPr>
                                <w:p w:rsidR="00EF7C35" w:rsidRDefault="00EF7C35">
                                  <w:pPr>
                                    <w:pStyle w:val="TableParagraph"/>
                                    <w:ind w:left="0"/>
                                  </w:pPr>
                                </w:p>
                              </w:tc>
                              <w:tc>
                                <w:tcPr>
                                  <w:tcW w:w="485" w:type="dxa"/>
                                </w:tcPr>
                                <w:p w:rsidR="00EF7C35" w:rsidRDefault="00EF7C35">
                                  <w:pPr>
                                    <w:pStyle w:val="TableParagraph"/>
                                    <w:ind w:left="0"/>
                                  </w:pPr>
                                </w:p>
                              </w:tc>
                              <w:tc>
                                <w:tcPr>
                                  <w:tcW w:w="421" w:type="dxa"/>
                                </w:tcPr>
                                <w:p w:rsidR="00EF7C35" w:rsidRDefault="00EF7C35">
                                  <w:pPr>
                                    <w:pStyle w:val="TableParagraph"/>
                                    <w:ind w:left="0"/>
                                  </w:pPr>
                                </w:p>
                              </w:tc>
                            </w:tr>
                          </w:tbl>
                          <w:p w:rsidR="00EF7C35" w:rsidRDefault="00EF7C35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62" o:spid="_x0000_s1060" type="#_x0000_t202" style="position:absolute;left:0;text-align:left;margin-left:124.35pt;margin-top:23.15pt;width:74.5pt;height:42.6pt;z-index: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54"/>
                        <w:gridCol w:w="485"/>
                        <w:gridCol w:w="421"/>
                      </w:tblGrid>
                      <w:tr w:rsidR="00EF7C35">
                        <w:trPr>
                          <w:trHeight w:val="276"/>
                        </w:trPr>
                        <w:tc>
                          <w:tcPr>
                            <w:tcW w:w="454" w:type="dxa"/>
                          </w:tcPr>
                          <w:p w:rsidR="00EF7C35" w:rsidRDefault="006039A0">
                            <w:pPr>
                              <w:pStyle w:val="TableParagraph"/>
                              <w:spacing w:line="257" w:lineRule="exact"/>
                              <w:ind w:left="13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485" w:type="dxa"/>
                          </w:tcPr>
                          <w:p w:rsidR="00EF7C35" w:rsidRDefault="006039A0">
                            <w:pPr>
                              <w:pStyle w:val="TableParagraph"/>
                              <w:spacing w:line="257" w:lineRule="exact"/>
                              <w:ind w:left="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421" w:type="dxa"/>
                          </w:tcPr>
                          <w:p w:rsidR="00EF7C35" w:rsidRDefault="006039A0">
                            <w:pPr>
                              <w:pStyle w:val="TableParagraph"/>
                              <w:spacing w:line="257" w:lineRule="exact"/>
                              <w:ind w:left="13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В</w:t>
                            </w:r>
                          </w:p>
                        </w:tc>
                      </w:tr>
                      <w:tr w:rsidR="00EF7C35">
                        <w:trPr>
                          <w:trHeight w:val="546"/>
                        </w:trPr>
                        <w:tc>
                          <w:tcPr>
                            <w:tcW w:w="454" w:type="dxa"/>
                          </w:tcPr>
                          <w:p w:rsidR="00EF7C35" w:rsidRDefault="00EF7C35">
                            <w:pPr>
                              <w:pStyle w:val="TableParagraph"/>
                              <w:ind w:left="0"/>
                            </w:pPr>
                          </w:p>
                        </w:tc>
                        <w:tc>
                          <w:tcPr>
                            <w:tcW w:w="485" w:type="dxa"/>
                          </w:tcPr>
                          <w:p w:rsidR="00EF7C35" w:rsidRDefault="00EF7C35">
                            <w:pPr>
                              <w:pStyle w:val="TableParagraph"/>
                              <w:ind w:left="0"/>
                            </w:pPr>
                          </w:p>
                        </w:tc>
                        <w:tc>
                          <w:tcPr>
                            <w:tcW w:w="421" w:type="dxa"/>
                          </w:tcPr>
                          <w:p w:rsidR="00EF7C35" w:rsidRDefault="00EF7C35">
                            <w:pPr>
                              <w:pStyle w:val="TableParagraph"/>
                              <w:ind w:left="0"/>
                            </w:pPr>
                          </w:p>
                        </w:tc>
                      </w:tr>
                    </w:tbl>
                    <w:p w:rsidR="00EF7C35" w:rsidRDefault="00EF7C35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Запишите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таблицу</w:t>
      </w:r>
      <w:r>
        <w:rPr>
          <w:spacing w:val="-3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цифры</w:t>
      </w:r>
      <w:r>
        <w:rPr>
          <w:spacing w:val="-6"/>
        </w:rPr>
        <w:t xml:space="preserve"> </w:t>
      </w:r>
      <w:r>
        <w:t>под</w:t>
      </w:r>
      <w:r>
        <w:rPr>
          <w:spacing w:val="-5"/>
        </w:rPr>
        <w:t xml:space="preserve"> </w:t>
      </w:r>
      <w:r>
        <w:t>соответствующими</w:t>
      </w:r>
      <w:r>
        <w:rPr>
          <w:spacing w:val="-6"/>
        </w:rPr>
        <w:t xml:space="preserve"> </w:t>
      </w:r>
      <w:r>
        <w:t xml:space="preserve">буквами. </w:t>
      </w:r>
      <w:r>
        <w:rPr>
          <w:spacing w:val="-2"/>
        </w:rPr>
        <w:t>Ответ:</w:t>
      </w:r>
    </w:p>
    <w:p w:rsidR="00EF7C35" w:rsidRDefault="006039A0">
      <w:pPr>
        <w:pStyle w:val="a3"/>
        <w:spacing w:before="37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8480" behindDoc="1" locked="0" layoutInCell="1" allowOverlap="1">
                <wp:simplePos x="0" y="0"/>
                <wp:positionH relativeFrom="page">
                  <wp:posOffset>831850</wp:posOffset>
                </wp:positionH>
                <wp:positionV relativeFrom="paragraph">
                  <wp:posOffset>187960</wp:posOffset>
                </wp:positionV>
                <wp:extent cx="6257290" cy="532765"/>
                <wp:effectExtent l="0" t="0" r="0" b="0"/>
                <wp:wrapTopAndBottom/>
                <wp:docPr id="63" name="Text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7290" cy="53276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EF7C35" w:rsidRDefault="006039A0">
                            <w:pPr>
                              <w:ind w:left="103" w:right="102"/>
                              <w:jc w:val="both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 xml:space="preserve">Дайте развёрнутый ответ на задание 5. Старайтесь чётко отвечать на поставленный вопрос, следите за логикой своих рассуждений,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опирайтесь на текст стихотворения. Объём высказывания – не менее 20 слов.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63" o:spid="_x0000_s1061" type="#_x0000_t202" style="position:absolute;margin-left:65.5pt;margin-top:14.8pt;width:492.7pt;height:41.95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" filled="f" strokeweight=".16931mm">
                <v:textbox inset="0,0,0,0">
                  <w:txbxContent>
                    <w:p w:rsidR="00EF7C35" w:rsidRDefault="006039A0">
                      <w:pPr>
                        <w:ind w:left="103" w:right="102"/>
                        <w:jc w:val="both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 xml:space="preserve">Дайте развёрнутый ответ на задание 5. Старайтесь чётко отвечать на поставленный вопрос, следите за логикой своих рассуждений, </w:t>
                      </w:r>
                      <w:r>
                        <w:rPr>
                          <w:b/>
                          <w:i/>
                          <w:sz w:val="24"/>
                        </w:rPr>
                        <w:t>опирайтесь на текст стихотворения. Объём высказывания – не менее 20 слов.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F7C35" w:rsidRDefault="00EF7C35">
      <w:pPr>
        <w:pStyle w:val="a3"/>
        <w:spacing w:before="1"/>
      </w:pPr>
    </w:p>
    <w:p w:rsidR="00EF7C35" w:rsidRDefault="006039A0">
      <w:pPr>
        <w:pStyle w:val="a3"/>
        <w:ind w:left="993" w:right="99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41856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428625</wp:posOffset>
                </wp:positionV>
                <wp:extent cx="323850" cy="323850"/>
                <wp:effectExtent l="0" t="0" r="0" b="0"/>
                <wp:wrapNone/>
                <wp:docPr id="64" name="Graphic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C85A4D" id="Graphic 64" o:spid="_x0000_s1026" style="position:absolute;margin-left:28.3pt;margin-top:33.75pt;width:25.5pt;height:25.5pt;z-index: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42880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-67310</wp:posOffset>
                </wp:positionV>
                <wp:extent cx="340360" cy="339725"/>
                <wp:effectExtent l="0" t="0" r="0" b="0"/>
                <wp:wrapNone/>
                <wp:docPr id="65" name="Group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66" name="Graphic 66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4"/>
                                </a:lnTo>
                                <a:lnTo>
                                  <a:pt x="81844" y="22521"/>
                                </a:lnTo>
                                <a:lnTo>
                                  <a:pt x="48387" y="48291"/>
                                </a:lnTo>
                                <a:lnTo>
                                  <a:pt x="22549" y="81618"/>
                                </a:lnTo>
                                <a:lnTo>
                                  <a:pt x="5898" y="120914"/>
                                </a:lnTo>
                                <a:lnTo>
                                  <a:pt x="0" y="164592"/>
                                </a:lnTo>
                                <a:lnTo>
                                  <a:pt x="5898" y="208590"/>
                                </a:lnTo>
                                <a:lnTo>
                                  <a:pt x="22549" y="248101"/>
                                </a:lnTo>
                                <a:lnTo>
                                  <a:pt x="48387" y="281559"/>
                                </a:lnTo>
                                <a:lnTo>
                                  <a:pt x="81844" y="307396"/>
                                </a:lnTo>
                                <a:lnTo>
                                  <a:pt x="121355" y="324047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47"/>
                                </a:lnTo>
                                <a:lnTo>
                                  <a:pt x="248863" y="307396"/>
                                </a:lnTo>
                                <a:lnTo>
                                  <a:pt x="282320" y="281559"/>
                                </a:lnTo>
                                <a:lnTo>
                                  <a:pt x="308158" y="248101"/>
                                </a:lnTo>
                                <a:lnTo>
                                  <a:pt x="324809" y="208590"/>
                                </a:lnTo>
                                <a:lnTo>
                                  <a:pt x="330708" y="164592"/>
                                </a:lnTo>
                                <a:lnTo>
                                  <a:pt x="324809" y="120914"/>
                                </a:lnTo>
                                <a:lnTo>
                                  <a:pt x="308158" y="81618"/>
                                </a:lnTo>
                                <a:lnTo>
                                  <a:pt x="282320" y="48291"/>
                                </a:lnTo>
                                <a:lnTo>
                                  <a:pt x="248863" y="22521"/>
                                </a:lnTo>
                                <a:lnTo>
                                  <a:pt x="209352" y="5894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7" name="Textbox 67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EF7C35" w:rsidRDefault="006039A0">
                              <w:pPr>
                                <w:spacing w:before="138"/>
                                <w:ind w:left="4" w:right="4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5" o:spid="_x0000_s1062" style="position:absolute;left:0;text-align:left;margin-left:27.9pt;margin-top:-5.3pt;width:26.8pt;height:26.75pt;z-index:251642880;mso-wrap-distance-left:0;mso-wrap-distance-right:0;mso-position-horizontal-relative:page" coordsize="340360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">
                <v:shape id="Graphic 66" o:spid="_x0000_s1063" style="position:absolute;left:4762;top:4762;width:330835;height:330200;visibility:visible;mso-wrap-style:square;v-text-anchor:top" coordsize="330835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" path="m165354,l121355,5894,81844,22521,48387,48291,22549,81618,5898,120914,,164592r5898,43998l22549,248101r25838,33458l81844,307396r39511,16651l165354,329946r43998,-5899l248863,307396r33457,-25837l308158,248101r16651,-39511l330708,164592r-5899,-43678l308158,81618,282320,48291,248863,22521,209352,5894,165354,xe" filled="f">
                  <v:path arrowok="t"/>
                </v:shape>
                <v:shape id="Textbox 67" o:spid="_x0000_s1064" type="#_x0000_t202" style="position:absolute;width:340360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" filled="f" stroked="f">
                  <v:textbox inset="0,0,0,0">
                    <w:txbxContent>
                      <w:p w:rsidR="00EF7C35" w:rsidRDefault="006039A0">
                        <w:pPr>
                          <w:spacing w:before="138"/>
                          <w:ind w:left="4" w:right="4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5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Объясните</w:t>
      </w:r>
      <w:r>
        <w:rPr>
          <w:spacing w:val="29"/>
        </w:rPr>
        <w:t xml:space="preserve"> </w:t>
      </w:r>
      <w:r>
        <w:t>значение</w:t>
      </w:r>
      <w:r>
        <w:rPr>
          <w:spacing w:val="29"/>
        </w:rPr>
        <w:t xml:space="preserve"> </w:t>
      </w:r>
      <w:r>
        <w:t>повторяющегося</w:t>
      </w:r>
      <w:r>
        <w:rPr>
          <w:spacing w:val="28"/>
        </w:rPr>
        <w:t xml:space="preserve"> </w:t>
      </w:r>
      <w:r>
        <w:t>эпитета</w:t>
      </w:r>
      <w:r>
        <w:rPr>
          <w:spacing w:val="29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пятой</w:t>
      </w:r>
      <w:r>
        <w:rPr>
          <w:spacing w:val="29"/>
        </w:rPr>
        <w:t xml:space="preserve"> </w:t>
      </w:r>
      <w:r>
        <w:t>строфе.</w:t>
      </w:r>
      <w:r>
        <w:rPr>
          <w:spacing w:val="29"/>
        </w:rPr>
        <w:t xml:space="preserve"> </w:t>
      </w:r>
      <w:r>
        <w:t>Какое</w:t>
      </w:r>
      <w:r>
        <w:rPr>
          <w:spacing w:val="29"/>
        </w:rPr>
        <w:t xml:space="preserve"> </w:t>
      </w:r>
      <w:r>
        <w:t>настроение</w:t>
      </w:r>
      <w:r>
        <w:rPr>
          <w:spacing w:val="29"/>
        </w:rPr>
        <w:t xml:space="preserve"> </w:t>
      </w:r>
      <w:r>
        <w:t>выражено с его помощью?</w:t>
      </w:r>
    </w:p>
    <w:p w:rsidR="00EF7C35" w:rsidRDefault="006039A0">
      <w:pPr>
        <w:pStyle w:val="a3"/>
        <w:tabs>
          <w:tab w:val="left" w:pos="10586"/>
        </w:tabs>
        <w:spacing w:before="254"/>
        <w:ind w:left="99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38784" behindDoc="0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858520</wp:posOffset>
                </wp:positionV>
                <wp:extent cx="6096000" cy="1270"/>
                <wp:effectExtent l="0" t="0" r="0" b="0"/>
                <wp:wrapNone/>
                <wp:docPr id="68" name="Graphic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D94E2A" id="Graphic 68" o:spid="_x0000_s1026" style="position:absolute;margin-left:70.9pt;margin-top:67.6pt;width:480pt;height:.1pt;z-index: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" path="m,l6096000,e" filled="f" strokeweight=".48pt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39808" behindDoc="0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1121410</wp:posOffset>
                </wp:positionV>
                <wp:extent cx="6096000" cy="1270"/>
                <wp:effectExtent l="0" t="0" r="0" b="0"/>
                <wp:wrapNone/>
                <wp:docPr id="69" name="Graphic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AACC8D" id="Graphic 69" o:spid="_x0000_s1026" style="position:absolute;margin-left:70.9pt;margin-top:88.3pt;width:480pt;height:.1pt;z-index: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" path="m,l6096000,e" filled="f" strokeweight=".48pt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43904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839470</wp:posOffset>
                </wp:positionV>
                <wp:extent cx="323850" cy="323850"/>
                <wp:effectExtent l="0" t="0" r="0" b="0"/>
                <wp:wrapNone/>
                <wp:docPr id="70" name="Graphic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4691AB" id="Graphic 70" o:spid="_x0000_s1026" style="position:absolute;margin-left:28.3pt;margin-top:66.1pt;width:25.5pt;height:25.5pt;z-index: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t>Ответ.</w:t>
      </w:r>
      <w:r>
        <w:rPr>
          <w:spacing w:val="-1"/>
        </w:rPr>
        <w:t xml:space="preserve"> </w:t>
      </w:r>
      <w:r>
        <w:rPr>
          <w:u w:val="single"/>
        </w:rPr>
        <w:tab/>
      </w:r>
    </w:p>
    <w:p w:rsidR="00EF7C35" w:rsidRDefault="006039A0">
      <w:pPr>
        <w:pStyle w:val="a3"/>
        <w:spacing w:before="11"/>
        <w:rPr>
          <w:sz w:val="14"/>
        </w:rPr>
      </w:pPr>
      <w:r>
        <w:rPr>
          <w:noProof/>
          <w:sz w:val="14"/>
          <w:lang w:eastAsia="ru-RU"/>
        </w:rPr>
        <mc:AlternateContent>
          <mc:Choice Requires="wps">
            <w:drawing>
              <wp:anchor distT="0" distB="0" distL="0" distR="0" simplePos="0" relativeHeight="251669504" behindDoc="1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124460</wp:posOffset>
                </wp:positionV>
                <wp:extent cx="323850" cy="323850"/>
                <wp:effectExtent l="0" t="0" r="0" b="0"/>
                <wp:wrapTopAndBottom/>
                <wp:docPr id="71" name="Graphic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0269F2" id="Graphic 71" o:spid="_x0000_s1026" style="position:absolute;margin-left:28.3pt;margin-top:9.8pt;width:25.5pt;height:25.5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" path="m,l,323850r323850,l323850,,,xe" filled="f">
                <v:stroke dashstyle="dot"/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4"/>
          <w:lang w:eastAsia="ru-RU"/>
        </w:rPr>
        <mc:AlternateContent>
          <mc:Choice Requires="wps">
            <w:drawing>
              <wp:anchor distT="0" distB="0" distL="0" distR="0" simplePos="0" relativeHeight="25167052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259080</wp:posOffset>
                </wp:positionV>
                <wp:extent cx="6096000" cy="1270"/>
                <wp:effectExtent l="0" t="0" r="0" b="0"/>
                <wp:wrapTopAndBottom/>
                <wp:docPr id="72" name="Graphic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60489C" id="Graphic 72" o:spid="_x0000_s1026" style="position:absolute;margin-left:70.9pt;margin-top:20.4pt;width:480pt;height:.1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</w:p>
    <w:p w:rsidR="00EF7C35" w:rsidRDefault="00EF7C35">
      <w:pPr>
        <w:pStyle w:val="a3"/>
        <w:rPr>
          <w:sz w:val="20"/>
        </w:rPr>
      </w:pPr>
    </w:p>
    <w:p w:rsidR="00EF7C35" w:rsidRDefault="00EF7C35">
      <w:pPr>
        <w:pStyle w:val="a3"/>
        <w:rPr>
          <w:sz w:val="20"/>
        </w:rPr>
      </w:pPr>
    </w:p>
    <w:p w:rsidR="00EF7C35" w:rsidRDefault="006039A0">
      <w:pPr>
        <w:pStyle w:val="a3"/>
        <w:spacing w:before="223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155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302895</wp:posOffset>
                </wp:positionV>
                <wp:extent cx="6096000" cy="1270"/>
                <wp:effectExtent l="0" t="0" r="0" b="0"/>
                <wp:wrapTopAndBottom/>
                <wp:docPr id="73" name="Graphic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B445F0" id="Graphic 73" o:spid="_x0000_s1026" style="position:absolute;margin-left:70.9pt;margin-top:23.85pt;width:480pt;height:.1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565150</wp:posOffset>
                </wp:positionV>
                <wp:extent cx="6096000" cy="1270"/>
                <wp:effectExtent l="0" t="0" r="0" b="0"/>
                <wp:wrapTopAndBottom/>
                <wp:docPr id="74" name="Graphic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27A5A6" id="Graphic 74" o:spid="_x0000_s1026" style="position:absolute;margin-left:70.9pt;margin-top:44.5pt;width:480pt;height:.1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</w:p>
    <w:p w:rsidR="00EF7C35" w:rsidRDefault="00EF7C35">
      <w:pPr>
        <w:pStyle w:val="a3"/>
        <w:spacing w:before="155"/>
        <w:rPr>
          <w:sz w:val="20"/>
        </w:rPr>
      </w:pPr>
    </w:p>
    <w:p w:rsidR="00EF7C35" w:rsidRDefault="00EF7C35">
      <w:pPr>
        <w:pStyle w:val="a3"/>
        <w:rPr>
          <w:sz w:val="20"/>
        </w:rPr>
        <w:sectPr w:rsidR="00EF7C35">
          <w:type w:val="continuous"/>
          <w:pgSz w:w="11910" w:h="16840"/>
          <w:pgMar w:top="1780" w:right="708" w:bottom="800" w:left="425" w:header="709" w:footer="615" w:gutter="0"/>
          <w:cols w:space="720"/>
        </w:sectPr>
      </w:pPr>
    </w:p>
    <w:p w:rsidR="00EF7C35" w:rsidRDefault="00EF7C35">
      <w:pPr>
        <w:pStyle w:val="a3"/>
        <w:spacing w:before="172"/>
        <w:rPr>
          <w:sz w:val="20"/>
        </w:rPr>
      </w:pPr>
    </w:p>
    <w:p w:rsidR="00EF7C35" w:rsidRDefault="006039A0">
      <w:pPr>
        <w:ind w:left="874" w:right="-44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inline distT="0" distB="0" distL="0" distR="0">
                <wp:extent cx="6264910" cy="558165"/>
                <wp:effectExtent l="9525" t="0" r="2539" b="3809"/>
                <wp:docPr id="75" name="Text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4910" cy="55816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EF7C35" w:rsidRDefault="006039A0">
                            <w:pPr>
                              <w:spacing w:before="19"/>
                              <w:ind w:left="109" w:right="105"/>
                              <w:jc w:val="both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 xml:space="preserve">Напишите мини-сочинение. </w:t>
                            </w:r>
                            <w:r>
                              <w:rPr>
                                <w:b/>
                                <w:i/>
                                <w:sz w:val="24"/>
                              </w:rPr>
                              <w:t>Старайтесь чётко отвечать на поставленные вопросы, следите за логикой своих рассуждений. Опирайтесь на текст выбранного Вами произведения. Объём высказывания – не менее 50 слов.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75" o:spid="_x0000_s1065" type="#_x0000_t202" style="width:493.3pt;height:4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" filled="f" strokeweight=".16931mm">
                <v:textbox inset="0,0,0,0">
                  <w:txbxContent>
                    <w:p w:rsidR="00EF7C35" w:rsidRDefault="006039A0">
                      <w:pPr>
                        <w:spacing w:before="19"/>
                        <w:ind w:left="109" w:right="105"/>
                        <w:jc w:val="both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 xml:space="preserve">Напишите мини-сочинение. </w:t>
                      </w:r>
                      <w:r>
                        <w:rPr>
                          <w:b/>
                          <w:i/>
                          <w:sz w:val="24"/>
                        </w:rPr>
                        <w:t>Старайтесь чётко отвечать на поставленные вопросы, следите за логикой своих рассуждений. Опирайтесь на текст выбранного Вами произведения. Объём высказывания – не менее 50 слов.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F7C35" w:rsidRDefault="006039A0">
      <w:pPr>
        <w:pStyle w:val="a3"/>
        <w:spacing w:before="259"/>
        <w:ind w:left="993" w:right="135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48000" behindDoc="0" locked="0" layoutInCell="1" allowOverlap="1">
                <wp:simplePos x="0" y="0"/>
                <wp:positionH relativeFrom="page">
                  <wp:posOffset>323850</wp:posOffset>
                </wp:positionH>
                <wp:positionV relativeFrom="paragraph">
                  <wp:posOffset>96520</wp:posOffset>
                </wp:positionV>
                <wp:extent cx="339725" cy="339725"/>
                <wp:effectExtent l="0" t="0" r="0" b="0"/>
                <wp:wrapNone/>
                <wp:docPr id="76" name="Group 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9725" cy="339725"/>
                          <a:chOff x="0" y="0"/>
                          <a:chExt cx="339725" cy="339725"/>
                        </a:xfrm>
                      </wpg:grpSpPr>
                      <wps:wsp>
                        <wps:cNvPr id="77" name="Graphic 77"/>
                        <wps:cNvSpPr/>
                        <wps:spPr>
                          <a:xfrm>
                            <a:off x="4762" y="4762"/>
                            <a:ext cx="330200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0" h="330200">
                                <a:moveTo>
                                  <a:pt x="164592" y="0"/>
                                </a:moveTo>
                                <a:lnTo>
                                  <a:pt x="120914" y="5894"/>
                                </a:lnTo>
                                <a:lnTo>
                                  <a:pt x="81618" y="22521"/>
                                </a:lnTo>
                                <a:lnTo>
                                  <a:pt x="48291" y="48291"/>
                                </a:lnTo>
                                <a:lnTo>
                                  <a:pt x="22521" y="81618"/>
                                </a:lnTo>
                                <a:lnTo>
                                  <a:pt x="5894" y="120914"/>
                                </a:lnTo>
                                <a:lnTo>
                                  <a:pt x="0" y="164592"/>
                                </a:lnTo>
                                <a:lnTo>
                                  <a:pt x="5894" y="208590"/>
                                </a:lnTo>
                                <a:lnTo>
                                  <a:pt x="22521" y="248101"/>
                                </a:lnTo>
                                <a:lnTo>
                                  <a:pt x="48291" y="281559"/>
                                </a:lnTo>
                                <a:lnTo>
                                  <a:pt x="81618" y="307396"/>
                                </a:lnTo>
                                <a:lnTo>
                                  <a:pt x="120914" y="324047"/>
                                </a:lnTo>
                                <a:lnTo>
                                  <a:pt x="164592" y="329946"/>
                                </a:lnTo>
                                <a:lnTo>
                                  <a:pt x="208590" y="324047"/>
                                </a:lnTo>
                                <a:lnTo>
                                  <a:pt x="248101" y="307396"/>
                                </a:lnTo>
                                <a:lnTo>
                                  <a:pt x="281559" y="281559"/>
                                </a:lnTo>
                                <a:lnTo>
                                  <a:pt x="307396" y="248101"/>
                                </a:lnTo>
                                <a:lnTo>
                                  <a:pt x="324047" y="208590"/>
                                </a:lnTo>
                                <a:lnTo>
                                  <a:pt x="329946" y="164592"/>
                                </a:lnTo>
                                <a:lnTo>
                                  <a:pt x="324047" y="120914"/>
                                </a:lnTo>
                                <a:lnTo>
                                  <a:pt x="307396" y="81618"/>
                                </a:lnTo>
                                <a:lnTo>
                                  <a:pt x="281559" y="48291"/>
                                </a:lnTo>
                                <a:lnTo>
                                  <a:pt x="248101" y="22521"/>
                                </a:lnTo>
                                <a:lnTo>
                                  <a:pt x="208590" y="5894"/>
                                </a:lnTo>
                                <a:lnTo>
                                  <a:pt x="164592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8" name="Textbox 78"/>
                        <wps:cNvSpPr txBox="1"/>
                        <wps:spPr>
                          <a:xfrm>
                            <a:off x="0" y="0"/>
                            <a:ext cx="339725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EF7C35" w:rsidRDefault="006039A0">
                              <w:pPr>
                                <w:spacing w:before="140"/>
                                <w:ind w:right="1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6" o:spid="_x0000_s1066" style="position:absolute;left:0;text-align:left;margin-left:25.5pt;margin-top:7.6pt;width:26.75pt;height:26.75pt;z-index:251648000;mso-wrap-distance-left:0;mso-wrap-distance-right:0;mso-position-horizontal-relative:page;mso-position-vertical-relative:text" coordsize="339725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">
                <v:shape id="Graphic 77" o:spid="_x0000_s1067" style="position:absolute;left:4762;top:4762;width:330200;height:330200;visibility:visible;mso-wrap-style:square;v-text-anchor:top" coordsize="330200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" path="m164592,l120914,5894,81618,22521,48291,48291,22521,81618,5894,120914,,164592r5894,43998l22521,248101r25770,33458l81618,307396r39296,16651l164592,329946r43998,-5899l248101,307396r33458,-25837l307396,248101r16651,-39511l329946,164592r-5899,-43678l307396,81618,281559,48291,248101,22521,208590,5894,164592,xe" filled="f">
                  <v:path arrowok="t"/>
                </v:shape>
                <v:shape id="Textbox 78" o:spid="_x0000_s1068" type="#_x0000_t202" style="position:absolute;width:339725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" filled="f" stroked="f">
                  <v:textbox inset="0,0,0,0">
                    <w:txbxContent>
                      <w:p w:rsidR="00EF7C35" w:rsidRDefault="006039A0">
                        <w:pPr>
                          <w:spacing w:before="140"/>
                          <w:ind w:right="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 xml:space="preserve">Вспомните, какие добрые поступки совершали герои (героини) литературных </w:t>
      </w:r>
      <w:r>
        <w:t xml:space="preserve">произведений, которые Вы обсуждали в этом году на уроках или читали самостоятельно. Поступок какого </w:t>
      </w:r>
      <w:r>
        <w:rPr>
          <w:spacing w:val="-4"/>
        </w:rPr>
        <w:t>героя</w:t>
      </w:r>
      <w:r>
        <w:rPr>
          <w:spacing w:val="-8"/>
        </w:rPr>
        <w:t xml:space="preserve"> </w:t>
      </w:r>
      <w:r>
        <w:rPr>
          <w:spacing w:val="-4"/>
        </w:rPr>
        <w:t>(какой</w:t>
      </w:r>
      <w:r>
        <w:rPr>
          <w:spacing w:val="-6"/>
        </w:rPr>
        <w:t xml:space="preserve"> </w:t>
      </w:r>
      <w:r>
        <w:rPr>
          <w:spacing w:val="-4"/>
        </w:rPr>
        <w:t>героини)</w:t>
      </w:r>
      <w:r>
        <w:rPr>
          <w:spacing w:val="-7"/>
        </w:rPr>
        <w:t xml:space="preserve"> </w:t>
      </w:r>
      <w:r>
        <w:rPr>
          <w:spacing w:val="-4"/>
        </w:rPr>
        <w:t>произвёл</w:t>
      </w:r>
      <w:r>
        <w:rPr>
          <w:spacing w:val="-6"/>
        </w:rPr>
        <w:t xml:space="preserve"> </w:t>
      </w:r>
      <w:r>
        <w:rPr>
          <w:spacing w:val="-4"/>
        </w:rPr>
        <w:t>на</w:t>
      </w:r>
      <w:r>
        <w:rPr>
          <w:spacing w:val="-8"/>
        </w:rPr>
        <w:t xml:space="preserve"> </w:t>
      </w:r>
      <w:r>
        <w:rPr>
          <w:spacing w:val="-4"/>
        </w:rPr>
        <w:t>Вас</w:t>
      </w:r>
      <w:r>
        <w:rPr>
          <w:spacing w:val="-8"/>
        </w:rPr>
        <w:t xml:space="preserve"> </w:t>
      </w:r>
      <w:r>
        <w:rPr>
          <w:spacing w:val="-4"/>
        </w:rPr>
        <w:t>самое</w:t>
      </w:r>
      <w:r>
        <w:rPr>
          <w:spacing w:val="-7"/>
        </w:rPr>
        <w:t xml:space="preserve"> </w:t>
      </w:r>
      <w:r>
        <w:rPr>
          <w:spacing w:val="-4"/>
        </w:rPr>
        <w:t>большое</w:t>
      </w:r>
      <w:r>
        <w:rPr>
          <w:spacing w:val="-8"/>
        </w:rPr>
        <w:t xml:space="preserve"> </w:t>
      </w:r>
      <w:r>
        <w:rPr>
          <w:spacing w:val="-4"/>
        </w:rPr>
        <w:t>впечатление?</w:t>
      </w:r>
      <w:r>
        <w:rPr>
          <w:spacing w:val="-5"/>
        </w:rPr>
        <w:t xml:space="preserve"> </w:t>
      </w:r>
      <w:r>
        <w:rPr>
          <w:spacing w:val="-4"/>
        </w:rPr>
        <w:t>Почему?</w:t>
      </w:r>
      <w:r>
        <w:rPr>
          <w:spacing w:val="-8"/>
        </w:rPr>
        <w:t xml:space="preserve"> </w:t>
      </w:r>
      <w:r>
        <w:rPr>
          <w:spacing w:val="-4"/>
        </w:rPr>
        <w:t>Дайте</w:t>
      </w:r>
      <w:r>
        <w:rPr>
          <w:spacing w:val="-7"/>
        </w:rPr>
        <w:t xml:space="preserve"> </w:t>
      </w:r>
      <w:r>
        <w:rPr>
          <w:spacing w:val="-4"/>
        </w:rPr>
        <w:t xml:space="preserve">развёрнутый </w:t>
      </w:r>
      <w:r>
        <w:t>ответ,</w:t>
      </w:r>
      <w:r>
        <w:rPr>
          <w:spacing w:val="-11"/>
        </w:rPr>
        <w:t xml:space="preserve"> </w:t>
      </w:r>
      <w:r>
        <w:t>опираясь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текст</w:t>
      </w:r>
      <w:r>
        <w:rPr>
          <w:spacing w:val="-11"/>
        </w:rPr>
        <w:t xml:space="preserve"> </w:t>
      </w:r>
      <w:r>
        <w:t>выбранного</w:t>
      </w:r>
      <w:r>
        <w:rPr>
          <w:spacing w:val="-10"/>
        </w:rPr>
        <w:t xml:space="preserve"> </w:t>
      </w:r>
      <w:r>
        <w:t>Вами</w:t>
      </w:r>
      <w:r>
        <w:rPr>
          <w:spacing w:val="-11"/>
        </w:rPr>
        <w:t xml:space="preserve"> </w:t>
      </w:r>
      <w:r>
        <w:t>произведения.</w:t>
      </w:r>
    </w:p>
    <w:p w:rsidR="00EF7C35" w:rsidRDefault="00EF7C35">
      <w:pPr>
        <w:pStyle w:val="a3"/>
        <w:spacing w:before="91"/>
      </w:pPr>
    </w:p>
    <w:p w:rsidR="00EF7C35" w:rsidRDefault="006039A0">
      <w:pPr>
        <w:pStyle w:val="a3"/>
        <w:tabs>
          <w:tab w:val="left" w:pos="10586"/>
        </w:tabs>
        <w:spacing w:before="1"/>
        <w:ind w:left="993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46976" behindDoc="0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960755</wp:posOffset>
                </wp:positionV>
                <wp:extent cx="6096000" cy="1270"/>
                <wp:effectExtent l="0" t="0" r="0" b="0"/>
                <wp:wrapNone/>
                <wp:docPr id="79" name="Graphic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C00592" id="Graphic 79" o:spid="_x0000_s1026" style="position:absolute;margin-left:70.9pt;margin-top:75.65pt;width:480pt;height:.1pt;z-index: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" path="m,l6096000,e" filled="f" strokeweight=".48pt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49024" behindDoc="0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1223645</wp:posOffset>
                </wp:positionV>
                <wp:extent cx="6096000" cy="1270"/>
                <wp:effectExtent l="0" t="0" r="0" b="0"/>
                <wp:wrapNone/>
                <wp:docPr id="80" name="Graphic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BC5953" id="Graphic 80" o:spid="_x0000_s1026" style="position:absolute;margin-left:70.9pt;margin-top:96.35pt;width:480pt;height:.1pt;z-index: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" path="m,l6096000,e" filled="f" strokeweight=".48pt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0048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-48895</wp:posOffset>
                </wp:positionV>
                <wp:extent cx="323850" cy="323850"/>
                <wp:effectExtent l="0" t="0" r="0" b="0"/>
                <wp:wrapNone/>
                <wp:docPr id="81" name="Graphic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04FC39" id="Graphic 81" o:spid="_x0000_s1026" style="position:absolute;margin-left:28.3pt;margin-top:-3.85pt;width:25.5pt;height:25.5pt;z-index: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" path="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1072" behindDoc="0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717550</wp:posOffset>
                </wp:positionV>
                <wp:extent cx="323850" cy="699135"/>
                <wp:effectExtent l="0" t="0" r="0" b="0"/>
                <wp:wrapNone/>
                <wp:docPr id="82" name="Graphic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6991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699135">
                              <a:moveTo>
                                <a:pt x="0" y="374904"/>
                              </a:moveTo>
                              <a:lnTo>
                                <a:pt x="0" y="698754"/>
                              </a:lnTo>
                              <a:lnTo>
                                <a:pt x="323850" y="698754"/>
                              </a:lnTo>
                              <a:lnTo>
                                <a:pt x="323850" y="374904"/>
                              </a:lnTo>
                              <a:lnTo>
                                <a:pt x="0" y="374904"/>
                              </a:lnTo>
                              <a:close/>
                            </a:path>
                            <a:path w="323850" h="699135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2FD8B0" id="Graphic 82" o:spid="_x0000_s1026" style="position:absolute;margin-left:28.3pt;margin-top:56.5pt;width:25.5pt;height:55.05pt;z-index: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699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" path="m,374904l,698754r323850,l323850,374904,,374904xem,l,323850r323850,l323850,,,xe" filled="f">
                <v:stroke dashstyle="dot"/>
                <v:path arrowok="t"/>
                <w10:wrap anchorx="page"/>
              </v:shape>
            </w:pict>
          </mc:Fallback>
        </mc:AlternateContent>
      </w:r>
      <w:r>
        <w:t>Ответ.</w:t>
      </w:r>
      <w:r>
        <w:rPr>
          <w:spacing w:val="-1"/>
        </w:rPr>
        <w:t xml:space="preserve"> </w:t>
      </w:r>
      <w:r>
        <w:rPr>
          <w:u w:val="single"/>
        </w:rPr>
        <w:tab/>
      </w:r>
    </w:p>
    <w:p w:rsidR="00EF7C35" w:rsidRDefault="006039A0">
      <w:pPr>
        <w:pStyle w:val="a3"/>
        <w:spacing w:before="5"/>
        <w:rPr>
          <w:sz w:val="19"/>
        </w:rPr>
      </w:pPr>
      <w:r>
        <w:rPr>
          <w:noProof/>
          <w:sz w:val="19"/>
          <w:lang w:eastAsia="ru-RU"/>
        </w:rPr>
        <mc:AlternateContent>
          <mc:Choice Requires="wps">
            <w:drawing>
              <wp:anchor distT="0" distB="0" distL="0" distR="0" simplePos="0" relativeHeight="251673600" behindDoc="1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156845</wp:posOffset>
                </wp:positionV>
                <wp:extent cx="323850" cy="323850"/>
                <wp:effectExtent l="0" t="0" r="0" b="0"/>
                <wp:wrapTopAndBottom/>
                <wp:docPr id="83" name="Graphic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" h="323850">
                              <a:moveTo>
                                <a:pt x="0" y="0"/>
                              </a:moveTo>
                              <a:lnTo>
                                <a:pt x="0" y="323850"/>
                              </a:lnTo>
                              <a:lnTo>
                                <a:pt x="323850" y="323850"/>
                              </a:lnTo>
                              <a:lnTo>
                                <a:pt x="3238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58A4E6" id="Graphic 83" o:spid="_x0000_s1026" style="position:absolute;margin-left:28.3pt;margin-top:12.35pt;width:25.5pt;height:25.5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" path="m,l,323850r323850,l323850,,,xe" filled="f">
                <v:stroke dashstyle="dot"/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9"/>
          <w:lang w:eastAsia="ru-RU"/>
        </w:rPr>
        <mc:AlternateContent>
          <mc:Choice Requires="wps">
            <w:drawing>
              <wp:anchor distT="0" distB="0" distL="0" distR="0" simplePos="0" relativeHeight="25167462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259080</wp:posOffset>
                </wp:positionV>
                <wp:extent cx="6096000" cy="1270"/>
                <wp:effectExtent l="0" t="0" r="0" b="0"/>
                <wp:wrapTopAndBottom/>
                <wp:docPr id="84" name="Graphic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A4DF4C" id="Graphic 84" o:spid="_x0000_s1026" style="position:absolute;margin-left:70.9pt;margin-top:20.4pt;width:480pt;height:.1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</w:p>
    <w:p w:rsidR="00EF7C35" w:rsidRDefault="00EF7C35">
      <w:pPr>
        <w:pStyle w:val="a3"/>
        <w:rPr>
          <w:sz w:val="5"/>
        </w:rPr>
      </w:pPr>
    </w:p>
    <w:p w:rsidR="00EF7C35" w:rsidRDefault="006039A0">
      <w:pPr>
        <w:spacing w:line="20" w:lineRule="exact"/>
        <w:ind w:left="993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6096000" cy="6350"/>
                <wp:effectExtent l="9525" t="0" r="0" b="3175"/>
                <wp:docPr id="85" name="Group 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000" cy="6350"/>
                          <a:chOff x="0" y="0"/>
                          <a:chExt cx="6096000" cy="6350"/>
                        </a:xfrm>
                      </wpg:grpSpPr>
                      <wps:wsp>
                        <wps:cNvPr id="86" name="Graphic 86"/>
                        <wps:cNvSpPr/>
                        <wps:spPr>
                          <a:xfrm>
                            <a:off x="0" y="3048"/>
                            <a:ext cx="6096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000">
                                <a:moveTo>
                                  <a:pt x="0" y="0"/>
                                </a:moveTo>
                                <a:lnTo>
                                  <a:pt x="6096000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9554C62" id="Group 85" o:spid="_x0000_s1026" style="width:480pt;height:.5pt;mso-position-horizontal-relative:char;mso-position-vertical-relative:line" coordsize="60960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">
                <v:shape id="Graphic 86" o:spid="_x0000_s1027" style="position:absolute;top:30;width:60960;height:13;visibility:visible;mso-wrap-style:square;v-text-anchor:top" coordsize="6096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" path="m,l6096000,e" filled="f" strokeweight=".48pt">
                  <v:path arrowok="t"/>
                </v:shape>
                <w10:anchorlock/>
              </v:group>
            </w:pict>
          </mc:Fallback>
        </mc:AlternateContent>
      </w:r>
    </w:p>
    <w:p w:rsidR="00EF7C35" w:rsidRDefault="00EF7C35">
      <w:pPr>
        <w:pStyle w:val="a3"/>
        <w:rPr>
          <w:sz w:val="20"/>
        </w:rPr>
      </w:pPr>
    </w:p>
    <w:p w:rsidR="00EF7C35" w:rsidRDefault="00EF7C35">
      <w:pPr>
        <w:pStyle w:val="a3"/>
        <w:rPr>
          <w:sz w:val="20"/>
        </w:rPr>
      </w:pPr>
    </w:p>
    <w:p w:rsidR="00EF7C35" w:rsidRDefault="00EF7C35">
      <w:pPr>
        <w:pStyle w:val="a3"/>
        <w:rPr>
          <w:sz w:val="20"/>
        </w:rPr>
      </w:pPr>
    </w:p>
    <w:p w:rsidR="00EF7C35" w:rsidRDefault="00EF7C35">
      <w:pPr>
        <w:pStyle w:val="a3"/>
        <w:rPr>
          <w:sz w:val="20"/>
        </w:rPr>
      </w:pPr>
    </w:p>
    <w:p w:rsidR="00EF7C35" w:rsidRDefault="006039A0">
      <w:pPr>
        <w:pStyle w:val="a3"/>
        <w:spacing w:before="48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564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191770</wp:posOffset>
                </wp:positionV>
                <wp:extent cx="6096000" cy="1270"/>
                <wp:effectExtent l="0" t="0" r="0" b="0"/>
                <wp:wrapTopAndBottom/>
                <wp:docPr id="87" name="Graphic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169633" id="Graphic 87" o:spid="_x0000_s1026" style="position:absolute;margin-left:70.9pt;margin-top:15.1pt;width:480pt;height:.1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667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454660</wp:posOffset>
                </wp:positionV>
                <wp:extent cx="6096000" cy="1270"/>
                <wp:effectExtent l="0" t="0" r="0" b="0"/>
                <wp:wrapTopAndBottom/>
                <wp:docPr id="88" name="Graphic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A030C1" id="Graphic 88" o:spid="_x0000_s1026" style="position:absolute;margin-left:70.9pt;margin-top:35.8pt;width:480pt;height:.1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769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717550</wp:posOffset>
                </wp:positionV>
                <wp:extent cx="6096000" cy="1270"/>
                <wp:effectExtent l="0" t="0" r="0" b="0"/>
                <wp:wrapTopAndBottom/>
                <wp:docPr id="89" name="Graphic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4F2FBF" id="Graphic 89" o:spid="_x0000_s1026" style="position:absolute;margin-left:70.9pt;margin-top:56.5pt;width:480pt;height:.1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872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980440</wp:posOffset>
                </wp:positionV>
                <wp:extent cx="6096000" cy="1270"/>
                <wp:effectExtent l="0" t="0" r="0" b="0"/>
                <wp:wrapTopAndBottom/>
                <wp:docPr id="90" name="Graphic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19455A" id="Graphic 90" o:spid="_x0000_s1026" style="position:absolute;margin-left:70.9pt;margin-top:77.2pt;width:480pt;height:.1pt;z-index:-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974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1243330</wp:posOffset>
                </wp:positionV>
                <wp:extent cx="6096000" cy="1270"/>
                <wp:effectExtent l="0" t="0" r="0" b="0"/>
                <wp:wrapTopAndBottom/>
                <wp:docPr id="91" name="Graphic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A179AA" id="Graphic 91" o:spid="_x0000_s1026" style="position:absolute;margin-left:70.9pt;margin-top:97.9pt;width:480pt;height:.1pt;z-index:-25163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076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1506220</wp:posOffset>
                </wp:positionV>
                <wp:extent cx="6096000" cy="1270"/>
                <wp:effectExtent l="0" t="0" r="0" b="0"/>
                <wp:wrapTopAndBottom/>
                <wp:docPr id="92" name="Graphic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B01FA5" id="Graphic 92" o:spid="_x0000_s1026" style="position:absolute;margin-left:70.9pt;margin-top:118.6pt;width:480pt;height:.1pt;z-index:-25163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179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1769110</wp:posOffset>
                </wp:positionV>
                <wp:extent cx="6096000" cy="1270"/>
                <wp:effectExtent l="0" t="0" r="0" b="0"/>
                <wp:wrapTopAndBottom/>
                <wp:docPr id="93" name="Graphic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FA90F0" id="Graphic 93" o:spid="_x0000_s1026" style="position:absolute;margin-left:70.9pt;margin-top:139.3pt;width:480pt;height:.1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281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2032000</wp:posOffset>
                </wp:positionV>
                <wp:extent cx="6096000" cy="1270"/>
                <wp:effectExtent l="0" t="0" r="0" b="0"/>
                <wp:wrapTopAndBottom/>
                <wp:docPr id="94" name="Graphic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59FB57" id="Graphic 94" o:spid="_x0000_s1026" style="position:absolute;margin-left:70.9pt;margin-top:160pt;width:480pt;height:.1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384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2294890</wp:posOffset>
                </wp:positionV>
                <wp:extent cx="6096000" cy="1270"/>
                <wp:effectExtent l="0" t="0" r="0" b="0"/>
                <wp:wrapTopAndBottom/>
                <wp:docPr id="95" name="Graphic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F65271" id="Graphic 95" o:spid="_x0000_s1026" style="position:absolute;margin-left:70.9pt;margin-top:180.7pt;width:480pt;height:.1pt;z-index:-25163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486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2557780</wp:posOffset>
                </wp:positionV>
                <wp:extent cx="6096000" cy="1270"/>
                <wp:effectExtent l="0" t="0" r="0" b="0"/>
                <wp:wrapTopAndBottom/>
                <wp:docPr id="96" name="Graphic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D960CC" id="Graphic 96" o:spid="_x0000_s1026" style="position:absolute;margin-left:70.9pt;margin-top:201.4pt;width:480pt;height:.1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588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2820670</wp:posOffset>
                </wp:positionV>
                <wp:extent cx="6096000" cy="1270"/>
                <wp:effectExtent l="0" t="0" r="0" b="0"/>
                <wp:wrapTopAndBottom/>
                <wp:docPr id="97" name="Graphic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33BAF7" id="Graphic 97" o:spid="_x0000_s1026" style="position:absolute;margin-left:70.9pt;margin-top:222.1pt;width:480pt;height:.1p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691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3083560</wp:posOffset>
                </wp:positionV>
                <wp:extent cx="6096000" cy="1270"/>
                <wp:effectExtent l="0" t="0" r="0" b="0"/>
                <wp:wrapTopAndBottom/>
                <wp:docPr id="98" name="Graphic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DF307F" id="Graphic 98" o:spid="_x0000_s1026" style="position:absolute;margin-left:70.9pt;margin-top:242.8pt;width:480pt;height:.1pt;z-index:-251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793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3346450</wp:posOffset>
                </wp:positionV>
                <wp:extent cx="6096000" cy="1270"/>
                <wp:effectExtent l="0" t="0" r="0" b="0"/>
                <wp:wrapTopAndBottom/>
                <wp:docPr id="99" name="Graphic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04865C" id="Graphic 99" o:spid="_x0000_s1026" style="position:absolute;margin-left:70.9pt;margin-top:263.5pt;width:480pt;height:.1pt;z-index:-25162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896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3609340</wp:posOffset>
                </wp:positionV>
                <wp:extent cx="6096000" cy="1270"/>
                <wp:effectExtent l="0" t="0" r="0" b="0"/>
                <wp:wrapTopAndBottom/>
                <wp:docPr id="100" name="Graphic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1FE0B5" id="Graphic 100" o:spid="_x0000_s1026" style="position:absolute;margin-left:70.9pt;margin-top:284.2pt;width:480pt;height:.1pt;z-index:-25162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8998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3872230</wp:posOffset>
                </wp:positionV>
                <wp:extent cx="6096000" cy="1270"/>
                <wp:effectExtent l="0" t="0" r="0" b="0"/>
                <wp:wrapTopAndBottom/>
                <wp:docPr id="101" name="Graphic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DC7FF0" id="Graphic 101" o:spid="_x0000_s1026" style="position:absolute;margin-left:70.9pt;margin-top:304.9pt;width:480pt;height:.1pt;z-index:-25162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91008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4135120</wp:posOffset>
                </wp:positionV>
                <wp:extent cx="6096000" cy="1270"/>
                <wp:effectExtent l="0" t="0" r="0" b="0"/>
                <wp:wrapTopAndBottom/>
                <wp:docPr id="102" name="Graphic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0FCAF4" id="Graphic 102" o:spid="_x0000_s1026" style="position:absolute;margin-left:70.9pt;margin-top:325.6pt;width:480pt;height:.1pt;z-index:-25162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9203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4398010</wp:posOffset>
                </wp:positionV>
                <wp:extent cx="6096000" cy="1270"/>
                <wp:effectExtent l="0" t="0" r="0" b="0"/>
                <wp:wrapTopAndBottom/>
                <wp:docPr id="103" name="Graphic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7DFB28" id="Graphic 103" o:spid="_x0000_s1026" style="position:absolute;margin-left:70.9pt;margin-top:346.3pt;width:480pt;height:.1pt;z-index:-25162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+8Q+gEAADAEAAAOAAAAZHJzL2Uyb0RvYy54bWysU8GO2jAQvVfqP1i+lwQq0R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9305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4659630</wp:posOffset>
                </wp:positionV>
                <wp:extent cx="6096000" cy="1270"/>
                <wp:effectExtent l="0" t="0" r="0" b="0"/>
                <wp:wrapTopAndBottom/>
                <wp:docPr id="104" name="Graphic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9C23BB" id="Graphic 104" o:spid="_x0000_s1026" style="position:absolute;margin-left:70.9pt;margin-top:366.9pt;width:480pt;height:.1pt;z-index:-251623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hAG+gEAADAEAAAOAAAAZHJzL2Uyb0RvYy54bWysU8GO2jAQvVfqP1i+lwRU0R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9408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4922520</wp:posOffset>
                </wp:positionV>
                <wp:extent cx="6096000" cy="1270"/>
                <wp:effectExtent l="0" t="0" r="0" b="0"/>
                <wp:wrapTopAndBottom/>
                <wp:docPr id="105" name="Graphic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6C4516" id="Graphic 105" o:spid="_x0000_s1026" style="position:absolute;margin-left:70.9pt;margin-top:387.6pt;width:480pt;height:.1pt;z-index:-251622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" path="m,l6096000,e" filled="f" strokeweight=".48pt">
                <v:path arrowok="t"/>
                <w10:wrap type="topAndBottom" anchorx="page"/>
              </v:shape>
            </w:pict>
          </mc:Fallback>
        </mc:AlternateContent>
      </w:r>
    </w:p>
    <w:p w:rsidR="00EF7C35" w:rsidRDefault="00EF7C35">
      <w:pPr>
        <w:pStyle w:val="a3"/>
        <w:spacing w:before="155"/>
        <w:rPr>
          <w:sz w:val="20"/>
        </w:rPr>
      </w:pPr>
    </w:p>
    <w:p w:rsidR="00EF7C35" w:rsidRDefault="00EF7C35">
      <w:pPr>
        <w:pStyle w:val="a3"/>
        <w:spacing w:before="155"/>
        <w:rPr>
          <w:sz w:val="20"/>
        </w:rPr>
      </w:pPr>
    </w:p>
    <w:p w:rsidR="00EF7C35" w:rsidRDefault="00EF7C35">
      <w:pPr>
        <w:pStyle w:val="a3"/>
        <w:spacing w:before="155"/>
        <w:rPr>
          <w:sz w:val="20"/>
        </w:rPr>
      </w:pPr>
    </w:p>
    <w:p w:rsidR="00EF7C35" w:rsidRDefault="00EF7C35">
      <w:pPr>
        <w:pStyle w:val="a3"/>
        <w:spacing w:before="155"/>
        <w:rPr>
          <w:sz w:val="20"/>
        </w:rPr>
      </w:pPr>
    </w:p>
    <w:p w:rsidR="00EF7C35" w:rsidRDefault="00EF7C35">
      <w:pPr>
        <w:pStyle w:val="a3"/>
        <w:spacing w:before="155"/>
        <w:rPr>
          <w:sz w:val="20"/>
        </w:rPr>
      </w:pPr>
    </w:p>
    <w:p w:rsidR="00EF7C35" w:rsidRDefault="00EF7C35">
      <w:pPr>
        <w:pStyle w:val="a3"/>
        <w:spacing w:before="155"/>
        <w:rPr>
          <w:sz w:val="20"/>
        </w:rPr>
      </w:pPr>
    </w:p>
    <w:p w:rsidR="00EF7C35" w:rsidRDefault="00EF7C35">
      <w:pPr>
        <w:pStyle w:val="a3"/>
        <w:spacing w:before="155"/>
        <w:rPr>
          <w:sz w:val="20"/>
        </w:rPr>
      </w:pPr>
    </w:p>
    <w:p w:rsidR="00EF7C35" w:rsidRDefault="00EF7C35">
      <w:pPr>
        <w:pStyle w:val="a3"/>
        <w:spacing w:before="155"/>
        <w:rPr>
          <w:sz w:val="20"/>
        </w:rPr>
      </w:pPr>
    </w:p>
    <w:p w:rsidR="00EF7C35" w:rsidRDefault="00EF7C35">
      <w:pPr>
        <w:pStyle w:val="a3"/>
        <w:spacing w:before="155"/>
        <w:rPr>
          <w:sz w:val="20"/>
        </w:rPr>
      </w:pPr>
    </w:p>
    <w:p w:rsidR="00EF7C35" w:rsidRDefault="00EF7C35">
      <w:pPr>
        <w:pStyle w:val="a3"/>
        <w:spacing w:before="155"/>
        <w:rPr>
          <w:sz w:val="20"/>
        </w:rPr>
      </w:pPr>
    </w:p>
    <w:p w:rsidR="00EF7C35" w:rsidRDefault="00EF7C35">
      <w:pPr>
        <w:pStyle w:val="a3"/>
        <w:spacing w:before="155"/>
        <w:rPr>
          <w:sz w:val="20"/>
        </w:rPr>
      </w:pPr>
    </w:p>
    <w:p w:rsidR="00EF7C35" w:rsidRDefault="00EF7C35">
      <w:pPr>
        <w:pStyle w:val="a3"/>
        <w:spacing w:before="155"/>
        <w:rPr>
          <w:sz w:val="20"/>
        </w:rPr>
      </w:pPr>
    </w:p>
    <w:p w:rsidR="00EF7C35" w:rsidRDefault="00EF7C35">
      <w:pPr>
        <w:pStyle w:val="a3"/>
        <w:spacing w:before="155"/>
        <w:rPr>
          <w:sz w:val="20"/>
        </w:rPr>
      </w:pPr>
    </w:p>
    <w:p w:rsidR="00EF7C35" w:rsidRDefault="00EF7C35">
      <w:pPr>
        <w:pStyle w:val="a3"/>
        <w:spacing w:before="155"/>
        <w:rPr>
          <w:sz w:val="20"/>
        </w:rPr>
      </w:pPr>
    </w:p>
    <w:p w:rsidR="00EF7C35" w:rsidRDefault="00EF7C35">
      <w:pPr>
        <w:pStyle w:val="a3"/>
        <w:spacing w:before="155"/>
        <w:rPr>
          <w:sz w:val="20"/>
        </w:rPr>
      </w:pPr>
    </w:p>
    <w:p w:rsidR="00EF7C35" w:rsidRDefault="00EF7C35">
      <w:pPr>
        <w:pStyle w:val="a3"/>
        <w:spacing w:before="155"/>
        <w:rPr>
          <w:sz w:val="20"/>
        </w:rPr>
      </w:pPr>
    </w:p>
    <w:p w:rsidR="00EF7C35" w:rsidRDefault="00EF7C35">
      <w:pPr>
        <w:pStyle w:val="a3"/>
        <w:spacing w:before="154"/>
        <w:rPr>
          <w:sz w:val="20"/>
        </w:rPr>
      </w:pPr>
    </w:p>
    <w:p w:rsidR="00EF7C35" w:rsidRDefault="00EF7C35">
      <w:pPr>
        <w:pStyle w:val="a3"/>
        <w:spacing w:before="155"/>
        <w:rPr>
          <w:sz w:val="20"/>
        </w:rPr>
      </w:pPr>
    </w:p>
    <w:p w:rsidR="00EF7C35" w:rsidRDefault="00EF7C35">
      <w:pPr>
        <w:pStyle w:val="a3"/>
        <w:rPr>
          <w:sz w:val="20"/>
        </w:rPr>
        <w:sectPr w:rsidR="00EF7C35">
          <w:pgSz w:w="11910" w:h="16840"/>
          <w:pgMar w:top="1780" w:right="708" w:bottom="800" w:left="425" w:header="709" w:footer="615" w:gutter="0"/>
          <w:cols w:space="720"/>
        </w:sectPr>
      </w:pPr>
    </w:p>
    <w:p w:rsidR="00EF7C35" w:rsidRDefault="006039A0">
      <w:pPr>
        <w:spacing w:before="80"/>
        <w:ind w:left="3503"/>
        <w:rPr>
          <w:b/>
          <w:sz w:val="24"/>
        </w:rPr>
      </w:pPr>
      <w:r>
        <w:rPr>
          <w:b/>
          <w:sz w:val="24"/>
        </w:rPr>
        <w:lastRenderedPageBreak/>
        <w:t>Система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проверочной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работы</w:t>
      </w:r>
    </w:p>
    <w:p w:rsidR="00EF7C35" w:rsidRDefault="006039A0">
      <w:pPr>
        <w:spacing w:before="201"/>
        <w:ind w:left="556"/>
        <w:rPr>
          <w:sz w:val="60"/>
        </w:rPr>
      </w:pPr>
      <w:r>
        <w:rPr>
          <w:noProof/>
          <w:sz w:val="60"/>
          <w:lang w:eastAsia="ru-RU"/>
        </w:rPr>
        <mc:AlternateContent>
          <mc:Choice Requires="wps">
            <w:drawing>
              <wp:anchor distT="0" distB="0" distL="0" distR="0" simplePos="0" relativeHeight="251652096" behindDoc="0" locked="0" layoutInCell="1" allowOverlap="1">
                <wp:simplePos x="0" y="0"/>
                <wp:positionH relativeFrom="page">
                  <wp:posOffset>831215</wp:posOffset>
                </wp:positionH>
                <wp:positionV relativeFrom="paragraph">
                  <wp:posOffset>141605</wp:posOffset>
                </wp:positionV>
                <wp:extent cx="6257290" cy="369570"/>
                <wp:effectExtent l="0" t="0" r="0" b="0"/>
                <wp:wrapNone/>
                <wp:docPr id="106" name="Textbox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7290" cy="369570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EF7C35" w:rsidRDefault="006039A0">
                            <w:pPr>
                              <w:ind w:left="93" w:right="9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При</w:t>
                            </w:r>
                            <w:r>
                              <w:rPr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оценивании</w:t>
                            </w:r>
                            <w:r>
                              <w:rPr>
                                <w:spacing w:val="3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ответов</w:t>
                            </w:r>
                            <w:r>
                              <w:rPr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допущенные</w:t>
                            </w:r>
                            <w:r>
                              <w:rPr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обучающимися</w:t>
                            </w:r>
                            <w:r>
                              <w:rPr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орфографические</w:t>
                            </w:r>
                            <w:r>
                              <w:rPr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пунктуационные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ошибки не учитываются</w:t>
                            </w:r>
                            <w:r>
                              <w:rPr>
                                <w:sz w:val="24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06" o:spid="_x0000_s1069" type="#_x0000_t202" style="position:absolute;left:0;text-align:left;margin-left:65.45pt;margin-top:11.15pt;width:492.7pt;height:29.1pt;z-index: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" filled="f" strokeweight="1.5pt">
                <v:textbox inset="0,0,0,0">
                  <w:txbxContent>
                    <w:p w:rsidR="00EF7C35" w:rsidRDefault="006039A0">
                      <w:pPr>
                        <w:ind w:left="93" w:right="94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При</w:t>
                      </w:r>
                      <w:r>
                        <w:rPr>
                          <w:spacing w:val="29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оценивании</w:t>
                      </w:r>
                      <w:r>
                        <w:rPr>
                          <w:spacing w:val="30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ответов</w:t>
                      </w:r>
                      <w:r>
                        <w:rPr>
                          <w:spacing w:val="29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допущенные</w:t>
                      </w:r>
                      <w:r>
                        <w:rPr>
                          <w:spacing w:val="29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обучающимися</w:t>
                      </w:r>
                      <w:r>
                        <w:rPr>
                          <w:spacing w:val="29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орфографические</w:t>
                      </w:r>
                      <w:r>
                        <w:rPr>
                          <w:spacing w:val="29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и</w:t>
                      </w:r>
                      <w:r>
                        <w:rPr>
                          <w:spacing w:val="29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 xml:space="preserve">пунктуационные </w:t>
                      </w:r>
                      <w:r>
                        <w:rPr>
                          <w:b/>
                          <w:sz w:val="24"/>
                        </w:rPr>
                        <w:t>ошибки не учитываются</w:t>
                      </w:r>
                      <w:r>
                        <w:rPr>
                          <w:sz w:val="24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  <w:sz w:val="60"/>
        </w:rPr>
        <w:t>!</w:t>
      </w:r>
    </w:p>
    <w:p w:rsidR="00EF7C35" w:rsidRDefault="006039A0">
      <w:pPr>
        <w:pStyle w:val="a3"/>
        <w:spacing w:before="155"/>
        <w:ind w:left="1701"/>
        <w:jc w:val="both"/>
      </w:pPr>
      <w:r>
        <w:t>Правильный</w:t>
      </w:r>
      <w:r>
        <w:rPr>
          <w:spacing w:val="-5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каждое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1,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оценивается</w:t>
      </w:r>
      <w:r>
        <w:rPr>
          <w:spacing w:val="-3"/>
        </w:rPr>
        <w:t xml:space="preserve"> </w:t>
      </w:r>
      <w:r>
        <w:t>1</w:t>
      </w:r>
      <w:r>
        <w:rPr>
          <w:spacing w:val="-1"/>
        </w:rPr>
        <w:t xml:space="preserve"> </w:t>
      </w:r>
      <w:r>
        <w:rPr>
          <w:spacing w:val="-2"/>
        </w:rPr>
        <w:t>баллом.</w:t>
      </w:r>
    </w:p>
    <w:p w:rsidR="00EF7C35" w:rsidRDefault="006039A0">
      <w:pPr>
        <w:pStyle w:val="a3"/>
        <w:ind w:left="993" w:right="138" w:firstLine="708"/>
        <w:jc w:val="both"/>
      </w:pPr>
      <w:r>
        <w:t xml:space="preserve">Правильный ответ на задание 4 оценивается 2 баллами. Если в ответе допущена одна ошибка (в том числе не указана одна необходимая цифра или указана лишняя цифра), выставляется 1 балл; если в ответе допущено две ошибки </w:t>
      </w:r>
      <w:r>
        <w:t>и более, то выставляется 0 баллов.</w:t>
      </w:r>
    </w:p>
    <w:p w:rsidR="00EF7C35" w:rsidRDefault="00EF7C35">
      <w:pPr>
        <w:pStyle w:val="a3"/>
        <w:spacing w:before="3"/>
        <w:rPr>
          <w:sz w:val="16"/>
        </w:rPr>
      </w:pPr>
    </w:p>
    <w:tbl>
      <w:tblPr>
        <w:tblW w:w="0" w:type="auto"/>
        <w:tblInd w:w="14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0"/>
        <w:gridCol w:w="2896"/>
        <w:gridCol w:w="2896"/>
      </w:tblGrid>
      <w:tr w:rsidR="00EF7C35">
        <w:trPr>
          <w:trHeight w:val="306"/>
        </w:trPr>
        <w:tc>
          <w:tcPr>
            <w:tcW w:w="2990" w:type="dxa"/>
          </w:tcPr>
          <w:p w:rsidR="00EF7C35" w:rsidRDefault="006039A0">
            <w:pPr>
              <w:pStyle w:val="TableParagraph"/>
              <w:spacing w:before="14" w:line="272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задания</w:t>
            </w:r>
          </w:p>
        </w:tc>
        <w:tc>
          <w:tcPr>
            <w:tcW w:w="5792" w:type="dxa"/>
            <w:gridSpan w:val="2"/>
          </w:tcPr>
          <w:p w:rsidR="00EF7C35" w:rsidRDefault="006039A0">
            <w:pPr>
              <w:pStyle w:val="TableParagraph"/>
              <w:spacing w:before="14" w:line="272" w:lineRule="exact"/>
              <w:ind w:left="1854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</w:t>
            </w:r>
          </w:p>
        </w:tc>
      </w:tr>
      <w:tr w:rsidR="00EF7C35">
        <w:trPr>
          <w:trHeight w:val="305"/>
        </w:trPr>
        <w:tc>
          <w:tcPr>
            <w:tcW w:w="2990" w:type="dxa"/>
          </w:tcPr>
          <w:p w:rsidR="00EF7C35" w:rsidRDefault="006039A0">
            <w:pPr>
              <w:pStyle w:val="TableParagraph"/>
              <w:spacing w:before="12" w:line="273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792" w:type="dxa"/>
            <w:gridSpan w:val="2"/>
          </w:tcPr>
          <w:p w:rsidR="00EF7C35" w:rsidRDefault="006039A0">
            <w:pPr>
              <w:pStyle w:val="TableParagraph"/>
              <w:spacing w:before="12" w:line="27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герой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персонаж</w:t>
            </w:r>
          </w:p>
        </w:tc>
      </w:tr>
      <w:tr w:rsidR="00EF7C35">
        <w:trPr>
          <w:trHeight w:val="305"/>
        </w:trPr>
        <w:tc>
          <w:tcPr>
            <w:tcW w:w="2990" w:type="dxa"/>
          </w:tcPr>
          <w:p w:rsidR="00EF7C35" w:rsidRDefault="006039A0">
            <w:pPr>
              <w:pStyle w:val="TableParagraph"/>
              <w:spacing w:before="12" w:line="273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792" w:type="dxa"/>
            <w:gridSpan w:val="2"/>
          </w:tcPr>
          <w:p w:rsidR="00EF7C35" w:rsidRDefault="006039A0">
            <w:pPr>
              <w:pStyle w:val="TableParagraph"/>
              <w:spacing w:before="12" w:line="273" w:lineRule="exact"/>
              <w:ind w:left="11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проза/драма</w:t>
            </w:r>
          </w:p>
        </w:tc>
      </w:tr>
      <w:tr w:rsidR="00EF7C35">
        <w:trPr>
          <w:trHeight w:val="306"/>
        </w:trPr>
        <w:tc>
          <w:tcPr>
            <w:tcW w:w="2990" w:type="dxa"/>
          </w:tcPr>
          <w:p w:rsidR="00EF7C35" w:rsidRDefault="006039A0">
            <w:pPr>
              <w:pStyle w:val="TableParagraph"/>
              <w:spacing w:before="12" w:line="275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896" w:type="dxa"/>
          </w:tcPr>
          <w:p w:rsidR="00EF7C35" w:rsidRDefault="006039A0">
            <w:pPr>
              <w:pStyle w:val="TableParagraph"/>
              <w:spacing w:before="12" w:line="275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покои</w:t>
            </w:r>
          </w:p>
        </w:tc>
        <w:tc>
          <w:tcPr>
            <w:tcW w:w="2896" w:type="dxa"/>
          </w:tcPr>
          <w:p w:rsidR="00EF7C35" w:rsidRDefault="006039A0">
            <w:pPr>
              <w:pStyle w:val="TableParagraph"/>
              <w:spacing w:before="12"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негой/нега</w:t>
            </w:r>
          </w:p>
        </w:tc>
      </w:tr>
      <w:tr w:rsidR="00EF7C35">
        <w:trPr>
          <w:trHeight w:val="305"/>
        </w:trPr>
        <w:tc>
          <w:tcPr>
            <w:tcW w:w="2990" w:type="dxa"/>
          </w:tcPr>
          <w:p w:rsidR="00EF7C35" w:rsidRDefault="006039A0">
            <w:pPr>
              <w:pStyle w:val="TableParagraph"/>
              <w:spacing w:before="12" w:line="273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896" w:type="dxa"/>
          </w:tcPr>
          <w:p w:rsidR="00EF7C35" w:rsidRDefault="006039A0">
            <w:pPr>
              <w:pStyle w:val="TableParagraph"/>
              <w:spacing w:before="12" w:line="273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234</w:t>
            </w:r>
          </w:p>
        </w:tc>
        <w:tc>
          <w:tcPr>
            <w:tcW w:w="2896" w:type="dxa"/>
          </w:tcPr>
          <w:p w:rsidR="00EF7C35" w:rsidRDefault="006039A0">
            <w:pPr>
              <w:pStyle w:val="TableParagraph"/>
              <w:spacing w:before="12"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314</w:t>
            </w:r>
          </w:p>
        </w:tc>
      </w:tr>
    </w:tbl>
    <w:p w:rsidR="00EF7C35" w:rsidRDefault="00EF7C35">
      <w:pPr>
        <w:pStyle w:val="a3"/>
        <w:spacing w:before="46"/>
      </w:pPr>
    </w:p>
    <w:p w:rsidR="00EF7C35" w:rsidRDefault="006039A0">
      <w:pPr>
        <w:pStyle w:val="a3"/>
        <w:ind w:left="993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53120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-36830</wp:posOffset>
                </wp:positionV>
                <wp:extent cx="340360" cy="339725"/>
                <wp:effectExtent l="0" t="0" r="0" b="0"/>
                <wp:wrapNone/>
                <wp:docPr id="107" name="Group 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108" name="Graphic 108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031"/>
                                </a:lnTo>
                                <a:lnTo>
                                  <a:pt x="22549" y="248327"/>
                                </a:lnTo>
                                <a:lnTo>
                                  <a:pt x="48387" y="281654"/>
                                </a:lnTo>
                                <a:lnTo>
                                  <a:pt x="81844" y="307424"/>
                                </a:lnTo>
                                <a:lnTo>
                                  <a:pt x="121355" y="324051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51"/>
                                </a:lnTo>
                                <a:lnTo>
                                  <a:pt x="248863" y="307424"/>
                                </a:lnTo>
                                <a:lnTo>
                                  <a:pt x="282320" y="281654"/>
                                </a:lnTo>
                                <a:lnTo>
                                  <a:pt x="308158" y="248327"/>
                                </a:lnTo>
                                <a:lnTo>
                                  <a:pt x="324809" y="209031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9" name="Textbox 109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EF7C35" w:rsidRDefault="006039A0">
                              <w:pPr>
                                <w:spacing w:before="140"/>
                                <w:ind w:left="4" w:right="4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7" o:spid="_x0000_s1070" style="position:absolute;left:0;text-align:left;margin-left:27.9pt;margin-top:-2.9pt;width:26.8pt;height:26.75pt;z-index:251653120;mso-wrap-distance-left:0;mso-wrap-distance-right:0;mso-position-horizontal-relative:page;mso-position-vertical-relative:text" coordsize="340360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">
                <v:shape id="Graphic 108" o:spid="_x0000_s1071" style="position:absolute;left:4762;top:4762;width:330835;height:330200;visibility:visible;mso-wrap-style:square;v-text-anchor:top" coordsize="330835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" path="m165354,l121355,5898,81844,22549,48387,48386,22549,81844,5898,121355,,165354r5898,43677l22549,248327r25838,33327l81844,307424r39511,16627l165354,329946r43998,-5895l248863,307424r33457,-25770l308158,248327r16651,-39296l330708,165354r-5899,-43999l308158,81844,282320,48387,248863,22549,209352,5898,165354,xe" filled="f">
                  <v:path arrowok="t"/>
                </v:shape>
                <v:shape id="Textbox 109" o:spid="_x0000_s1072" type="#_x0000_t202" style="position:absolute;width:340360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" filled="f" stroked="f">
                  <v:textbox inset="0,0,0,0">
                    <w:txbxContent>
                      <w:p w:rsidR="00EF7C35" w:rsidRDefault="006039A0">
                        <w:pPr>
                          <w:spacing w:before="140"/>
                          <w:ind w:left="4" w:right="4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5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Объясните,</w:t>
      </w:r>
      <w:r>
        <w:rPr>
          <w:spacing w:val="-5"/>
        </w:rPr>
        <w:t xml:space="preserve"> </w:t>
      </w:r>
      <w:r>
        <w:t>почему</w:t>
      </w:r>
      <w:r>
        <w:rPr>
          <w:spacing w:val="-4"/>
        </w:rPr>
        <w:t xml:space="preserve"> </w:t>
      </w:r>
      <w:r>
        <w:t>Степан</w:t>
      </w:r>
      <w:r>
        <w:rPr>
          <w:spacing w:val="-5"/>
        </w:rPr>
        <w:t xml:space="preserve"> </w:t>
      </w:r>
      <w:r>
        <w:t>назван</w:t>
      </w:r>
      <w:r>
        <w:rPr>
          <w:spacing w:val="-6"/>
        </w:rPr>
        <w:t xml:space="preserve"> </w:t>
      </w:r>
      <w:r>
        <w:t>автором</w:t>
      </w:r>
      <w:r>
        <w:rPr>
          <w:spacing w:val="-4"/>
        </w:rPr>
        <w:t xml:space="preserve"> </w:t>
      </w:r>
      <w:r>
        <w:rPr>
          <w:spacing w:val="-2"/>
        </w:rPr>
        <w:t>«услужливым».</w:t>
      </w:r>
    </w:p>
    <w:p w:rsidR="00EF7C35" w:rsidRDefault="00EF7C35">
      <w:pPr>
        <w:pStyle w:val="a3"/>
        <w:spacing w:before="3"/>
        <w:rPr>
          <w:sz w:val="16"/>
        </w:rPr>
      </w:pPr>
    </w:p>
    <w:tbl>
      <w:tblPr>
        <w:tblW w:w="0" w:type="auto"/>
        <w:tblInd w:w="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32"/>
        <w:gridCol w:w="1120"/>
      </w:tblGrid>
      <w:tr w:rsidR="00EF7C35">
        <w:trPr>
          <w:trHeight w:val="574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11"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верного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ответа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указания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оцениванию</w:t>
            </w:r>
          </w:p>
          <w:p w:rsidR="00EF7C35" w:rsidRDefault="006039A0">
            <w:pPr>
              <w:pStyle w:val="TableParagraph"/>
              <w:spacing w:line="269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(допускаются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формулировки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искажающие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смысла)</w:t>
            </w:r>
          </w:p>
        </w:tc>
        <w:tc>
          <w:tcPr>
            <w:tcW w:w="1120" w:type="dxa"/>
          </w:tcPr>
          <w:p w:rsidR="00EF7C35" w:rsidRDefault="006039A0">
            <w:pPr>
              <w:pStyle w:val="TableParagraph"/>
              <w:spacing w:before="11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EF7C35">
        <w:trPr>
          <w:trHeight w:val="1953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8"/>
              <w:ind w:right="95"/>
              <w:jc w:val="both"/>
              <w:rPr>
                <w:i/>
                <w:sz w:val="24"/>
              </w:rPr>
            </w:pPr>
            <w:r>
              <w:rPr>
                <w:sz w:val="24"/>
                <w:u w:val="single"/>
              </w:rPr>
              <w:t>Возможный вариант ответа</w:t>
            </w:r>
            <w:r>
              <w:rPr>
                <w:sz w:val="24"/>
              </w:rPr>
              <w:t xml:space="preserve">: </w:t>
            </w:r>
            <w:r>
              <w:rPr>
                <w:i/>
                <w:sz w:val="24"/>
              </w:rPr>
              <w:t>Степан готов выполнить любой приказ барыни, угодить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ей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во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всём.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Он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бросается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за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Муму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«сломя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голову»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очень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быстро,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раздумывая. Поняв, что не </w:t>
            </w:r>
            <w:r>
              <w:rPr>
                <w:i/>
                <w:sz w:val="24"/>
              </w:rPr>
              <w:t>справится сам, Степан без смущения обращается за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помощью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Герасиму,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хотя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тот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протяжении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этой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сцены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«смотрел с усмешкой на всю эту возню».</w:t>
            </w:r>
          </w:p>
          <w:p w:rsidR="00EF7C35" w:rsidRDefault="006039A0">
            <w:pPr>
              <w:pStyle w:val="TableParagraph"/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Содержание ответа может быть приведено в иной, близкой по смыслу </w:t>
            </w:r>
            <w:r>
              <w:rPr>
                <w:spacing w:val="-2"/>
                <w:sz w:val="24"/>
              </w:rPr>
              <w:t>формулировке</w:t>
            </w:r>
          </w:p>
        </w:tc>
        <w:tc>
          <w:tcPr>
            <w:tcW w:w="1120" w:type="dxa"/>
          </w:tcPr>
          <w:p w:rsidR="00EF7C35" w:rsidRDefault="00EF7C35">
            <w:pPr>
              <w:pStyle w:val="TableParagraph"/>
              <w:ind w:left="0"/>
              <w:rPr>
                <w:sz w:val="24"/>
              </w:rPr>
            </w:pPr>
          </w:p>
        </w:tc>
      </w:tr>
      <w:tr w:rsidR="00EF7C35">
        <w:trPr>
          <w:trHeight w:val="850"/>
        </w:trPr>
        <w:tc>
          <w:tcPr>
            <w:tcW w:w="9852" w:type="dxa"/>
            <w:gridSpan w:val="2"/>
          </w:tcPr>
          <w:p w:rsidR="00EF7C35" w:rsidRDefault="006039A0">
            <w:pPr>
              <w:pStyle w:val="TableParagraph"/>
              <w:spacing w:before="11"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Ответ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объёмом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менее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20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слов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оценивается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0</w:t>
            </w:r>
            <w:r>
              <w:rPr>
                <w:b/>
                <w:i/>
                <w:spacing w:val="-2"/>
                <w:sz w:val="24"/>
              </w:rPr>
              <w:t xml:space="preserve"> баллов.</w:t>
            </w:r>
          </w:p>
          <w:p w:rsidR="00EF7C35" w:rsidRDefault="006039A0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Цитирование включается в подсчёт слов. Объём цитирования не должен превышать объём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собственного текста учащегося</w:t>
            </w:r>
          </w:p>
        </w:tc>
      </w:tr>
      <w:tr w:rsidR="00EF7C35">
        <w:trPr>
          <w:trHeight w:val="297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11"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К1.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Понимание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текста,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проявление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интерпретации</w:t>
            </w:r>
          </w:p>
        </w:tc>
        <w:tc>
          <w:tcPr>
            <w:tcW w:w="1120" w:type="dxa"/>
          </w:tcPr>
          <w:p w:rsidR="00EF7C35" w:rsidRDefault="00EF7C35">
            <w:pPr>
              <w:pStyle w:val="TableParagraph"/>
              <w:ind w:left="0"/>
            </w:pPr>
          </w:p>
        </w:tc>
      </w:tr>
      <w:tr w:rsidR="00EF7C35">
        <w:trPr>
          <w:trHeight w:val="850"/>
        </w:trPr>
        <w:tc>
          <w:tcPr>
            <w:tcW w:w="9852" w:type="dxa"/>
            <w:gridSpan w:val="2"/>
          </w:tcPr>
          <w:p w:rsidR="00EF7C35" w:rsidRDefault="006039A0">
            <w:pPr>
              <w:pStyle w:val="TableParagraph"/>
              <w:spacing w:before="2" w:line="270" w:lineRule="atLeast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Если при оценке понимания текста, проявления начальных</w:t>
            </w:r>
            <w:r>
              <w:rPr>
                <w:sz w:val="24"/>
              </w:rPr>
              <w:t xml:space="preserve"> умений интерпретации ставится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баллов, то ответ по критериям «Опора на текст фрагмента» и «Умение строить связное высказывание» оценивается 0 баллов</w:t>
            </w:r>
          </w:p>
        </w:tc>
      </w:tr>
      <w:tr w:rsidR="00EF7C35">
        <w:trPr>
          <w:trHeight w:val="298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8" w:line="270" w:lineRule="exact"/>
              <w:rPr>
                <w:sz w:val="24"/>
              </w:rPr>
            </w:pPr>
            <w:r>
              <w:rPr>
                <w:sz w:val="24"/>
              </w:rPr>
              <w:t>Дан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свидетельствующий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понимании</w:t>
            </w:r>
            <w:r>
              <w:rPr>
                <w:spacing w:val="-2"/>
                <w:sz w:val="24"/>
              </w:rPr>
              <w:t xml:space="preserve"> текста</w:t>
            </w:r>
          </w:p>
        </w:tc>
        <w:tc>
          <w:tcPr>
            <w:tcW w:w="1120" w:type="dxa"/>
          </w:tcPr>
          <w:p w:rsidR="00EF7C35" w:rsidRDefault="006039A0">
            <w:pPr>
              <w:pStyle w:val="TableParagraph"/>
              <w:spacing w:before="8" w:line="270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EF7C35">
        <w:trPr>
          <w:trHeight w:val="573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1" w:line="270" w:lineRule="atLeast"/>
              <w:rPr>
                <w:sz w:val="24"/>
              </w:rPr>
            </w:pPr>
            <w:r>
              <w:rPr>
                <w:sz w:val="24"/>
              </w:rPr>
              <w:t>Дан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содержащий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упрощённое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или отдельные негрубые интерпретационные искажения</w:t>
            </w:r>
          </w:p>
        </w:tc>
        <w:tc>
          <w:tcPr>
            <w:tcW w:w="1120" w:type="dxa"/>
          </w:tcPr>
          <w:p w:rsidR="00EF7C35" w:rsidRDefault="006039A0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EF7C35">
        <w:trPr>
          <w:trHeight w:val="574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дан.</w:t>
            </w:r>
          </w:p>
          <w:p w:rsidR="00EF7C35" w:rsidRDefault="006039A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неверный</w:t>
            </w:r>
            <w:r>
              <w:rPr>
                <w:spacing w:val="-2"/>
                <w:sz w:val="24"/>
              </w:rPr>
              <w:t xml:space="preserve"> ответ</w:t>
            </w:r>
          </w:p>
        </w:tc>
        <w:tc>
          <w:tcPr>
            <w:tcW w:w="1120" w:type="dxa"/>
          </w:tcPr>
          <w:p w:rsidR="00EF7C35" w:rsidRDefault="006039A0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EF7C35">
        <w:trPr>
          <w:trHeight w:val="298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11"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Опора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текст </w:t>
            </w:r>
            <w:r>
              <w:rPr>
                <w:b/>
                <w:spacing w:val="-2"/>
                <w:sz w:val="24"/>
              </w:rPr>
              <w:t>фрагмента</w:t>
            </w:r>
          </w:p>
        </w:tc>
        <w:tc>
          <w:tcPr>
            <w:tcW w:w="1120" w:type="dxa"/>
          </w:tcPr>
          <w:p w:rsidR="00EF7C35" w:rsidRDefault="00EF7C35">
            <w:pPr>
              <w:pStyle w:val="TableParagraph"/>
              <w:ind w:left="0"/>
            </w:pPr>
          </w:p>
        </w:tc>
      </w:tr>
      <w:tr w:rsidR="00EF7C35">
        <w:trPr>
          <w:trHeight w:val="573"/>
        </w:trPr>
        <w:tc>
          <w:tcPr>
            <w:tcW w:w="8732" w:type="dxa"/>
          </w:tcPr>
          <w:p w:rsidR="00EF7C35" w:rsidRDefault="006039A0">
            <w:pPr>
              <w:pStyle w:val="TableParagraph"/>
              <w:tabs>
                <w:tab w:val="left" w:pos="988"/>
                <w:tab w:val="left" w:pos="2562"/>
                <w:tab w:val="left" w:pos="3761"/>
                <w:tab w:val="left" w:pos="4174"/>
                <w:tab w:val="left" w:pos="5831"/>
                <w:tab w:val="left" w:pos="6238"/>
                <w:tab w:val="left" w:pos="7901"/>
              </w:tabs>
              <w:spacing w:before="1" w:line="270" w:lineRule="atLeast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Текст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уместно,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содержанием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ответа; </w:t>
            </w:r>
            <w:r>
              <w:rPr>
                <w:sz w:val="24"/>
              </w:rPr>
              <w:t>текст произведения не искажён</w:t>
            </w:r>
          </w:p>
        </w:tc>
        <w:tc>
          <w:tcPr>
            <w:tcW w:w="1120" w:type="dxa"/>
          </w:tcPr>
          <w:p w:rsidR="00EF7C35" w:rsidRDefault="006039A0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EF7C35">
        <w:trPr>
          <w:trHeight w:val="574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2" w:line="270" w:lineRule="atLeast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уместно,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И/ИЛИ допущено незначительное искажение текста произведения</w:t>
            </w:r>
          </w:p>
        </w:tc>
        <w:tc>
          <w:tcPr>
            <w:tcW w:w="1120" w:type="dxa"/>
          </w:tcPr>
          <w:p w:rsidR="00EF7C35" w:rsidRDefault="006039A0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EF7C35">
        <w:trPr>
          <w:trHeight w:val="1126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8"/>
              <w:ind w:right="5895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использован. </w:t>
            </w:r>
            <w:r>
              <w:rPr>
                <w:spacing w:val="-4"/>
                <w:sz w:val="24"/>
              </w:rPr>
              <w:t>ИЛИ</w:t>
            </w:r>
          </w:p>
          <w:p w:rsidR="00EF7C35" w:rsidRDefault="006039A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Текст использован неуместно, И/ИЛИ существенно искажено содержание текста </w:t>
            </w:r>
            <w:r>
              <w:rPr>
                <w:spacing w:val="-2"/>
                <w:sz w:val="24"/>
              </w:rPr>
              <w:t>произведения</w:t>
            </w:r>
          </w:p>
        </w:tc>
        <w:tc>
          <w:tcPr>
            <w:tcW w:w="1120" w:type="dxa"/>
          </w:tcPr>
          <w:p w:rsidR="00EF7C35" w:rsidRDefault="006039A0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</w:tbl>
    <w:p w:rsidR="00EF7C35" w:rsidRDefault="00EF7C35">
      <w:pPr>
        <w:pStyle w:val="TableParagraph"/>
        <w:jc w:val="center"/>
        <w:rPr>
          <w:sz w:val="24"/>
        </w:rPr>
        <w:sectPr w:rsidR="00EF7C35">
          <w:pgSz w:w="11910" w:h="16840"/>
          <w:pgMar w:top="1780" w:right="708" w:bottom="800" w:left="425" w:header="709" w:footer="615" w:gutter="0"/>
          <w:cols w:space="720"/>
        </w:sectPr>
      </w:pPr>
    </w:p>
    <w:p w:rsidR="00EF7C35" w:rsidRDefault="00EF7C35">
      <w:pPr>
        <w:pStyle w:val="a3"/>
        <w:spacing w:before="126"/>
        <w:rPr>
          <w:sz w:val="20"/>
        </w:rPr>
      </w:pPr>
    </w:p>
    <w:tbl>
      <w:tblPr>
        <w:tblW w:w="0" w:type="auto"/>
        <w:tblInd w:w="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32"/>
        <w:gridCol w:w="1120"/>
      </w:tblGrid>
      <w:tr w:rsidR="00EF7C35">
        <w:trPr>
          <w:trHeight w:val="298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11"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К3.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строить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связное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высказывание</w:t>
            </w:r>
          </w:p>
        </w:tc>
        <w:tc>
          <w:tcPr>
            <w:tcW w:w="1120" w:type="dxa"/>
          </w:tcPr>
          <w:p w:rsidR="00EF7C35" w:rsidRDefault="00EF7C35">
            <w:pPr>
              <w:pStyle w:val="TableParagraph"/>
              <w:ind w:left="0"/>
            </w:pPr>
          </w:p>
        </w:tc>
      </w:tr>
      <w:tr w:rsidR="00EF7C35">
        <w:trPr>
          <w:trHeight w:val="573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1"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>Ответ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представляет собой связное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высказывание,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логические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отсутствуют, </w:t>
            </w:r>
            <w:r>
              <w:rPr>
                <w:sz w:val="24"/>
              </w:rPr>
              <w:t>речевые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единичны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влияют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120" w:type="dxa"/>
          </w:tcPr>
          <w:p w:rsidR="00EF7C35" w:rsidRDefault="006039A0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EF7C35">
        <w:trPr>
          <w:trHeight w:val="1126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8"/>
              <w:ind w:right="3693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связным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высказыванием. </w:t>
            </w:r>
            <w:r>
              <w:rPr>
                <w:spacing w:val="-4"/>
                <w:sz w:val="24"/>
              </w:rPr>
              <w:t>ИЛИ</w:t>
            </w:r>
          </w:p>
          <w:p w:rsidR="00EF7C35" w:rsidRDefault="006039A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Логические ошибки И/ИЛИ речевые ошибки существенно затрудняют понимание </w:t>
            </w:r>
            <w:r>
              <w:rPr>
                <w:spacing w:val="-2"/>
                <w:sz w:val="24"/>
              </w:rPr>
              <w:t>ответа</w:t>
            </w:r>
          </w:p>
        </w:tc>
        <w:tc>
          <w:tcPr>
            <w:tcW w:w="1120" w:type="dxa"/>
          </w:tcPr>
          <w:p w:rsidR="00EF7C35" w:rsidRDefault="006039A0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EF7C35">
        <w:trPr>
          <w:trHeight w:val="298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9" w:line="269" w:lineRule="exact"/>
              <w:ind w:left="0" w:right="9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Максимальный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балл</w:t>
            </w:r>
          </w:p>
        </w:tc>
        <w:tc>
          <w:tcPr>
            <w:tcW w:w="1120" w:type="dxa"/>
          </w:tcPr>
          <w:p w:rsidR="00EF7C35" w:rsidRDefault="006039A0">
            <w:pPr>
              <w:pStyle w:val="TableParagraph"/>
              <w:spacing w:before="9" w:line="269" w:lineRule="exact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5</w:t>
            </w:r>
          </w:p>
        </w:tc>
      </w:tr>
    </w:tbl>
    <w:p w:rsidR="00EF7C35" w:rsidRDefault="006039A0">
      <w:pPr>
        <w:pStyle w:val="1"/>
      </w:pPr>
      <w:r>
        <w:rPr>
          <w:color w:val="4B4B4B"/>
          <w:spacing w:val="-5"/>
        </w:rPr>
        <w:t>ИЛИ</w:t>
      </w:r>
    </w:p>
    <w:p w:rsidR="00EF7C35" w:rsidRDefault="006039A0">
      <w:pPr>
        <w:pStyle w:val="a3"/>
        <w:spacing w:before="89"/>
        <w:ind w:left="852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9510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238125</wp:posOffset>
                </wp:positionV>
                <wp:extent cx="1048385" cy="168910"/>
                <wp:effectExtent l="0" t="0" r="0" b="0"/>
                <wp:wrapTopAndBottom/>
                <wp:docPr id="110" name="Textbox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8385" cy="168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F7C35" w:rsidRDefault="006039A0">
                            <w:pPr>
                              <w:pStyle w:val="a3"/>
                              <w:spacing w:line="266" w:lineRule="exact"/>
                            </w:pPr>
                            <w:r>
                              <w:t xml:space="preserve">с его </w:t>
                            </w:r>
                            <w:r>
                              <w:rPr>
                                <w:spacing w:val="-2"/>
                              </w:rPr>
                              <w:t>помощью?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0" o:spid="_x0000_s1073" type="#_x0000_t202" style="position:absolute;left:0;text-align:left;margin-left:70.9pt;margin-top:18.75pt;width:82.55pt;height:13.3pt;z-index:-251621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" filled="f" stroked="f">
                <v:textbox inset="0,0,0,0">
                  <w:txbxContent>
                    <w:p w:rsidR="00EF7C35" w:rsidRDefault="006039A0">
                      <w:pPr>
                        <w:pStyle w:val="a3"/>
                        <w:spacing w:line="266" w:lineRule="exact"/>
                      </w:pPr>
                      <w:r>
                        <w:t xml:space="preserve">с его </w:t>
                      </w:r>
                      <w:r>
                        <w:rPr>
                          <w:spacing w:val="-2"/>
                        </w:rPr>
                        <w:t>помощью?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54144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69215</wp:posOffset>
                </wp:positionV>
                <wp:extent cx="340360" cy="339725"/>
                <wp:effectExtent l="0" t="0" r="0" b="0"/>
                <wp:wrapNone/>
                <wp:docPr id="111" name="Group 1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112" name="Graphic 112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4"/>
                                </a:lnTo>
                                <a:lnTo>
                                  <a:pt x="81844" y="22521"/>
                                </a:lnTo>
                                <a:lnTo>
                                  <a:pt x="48387" y="48291"/>
                                </a:lnTo>
                                <a:lnTo>
                                  <a:pt x="22549" y="81618"/>
                                </a:lnTo>
                                <a:lnTo>
                                  <a:pt x="5898" y="120914"/>
                                </a:lnTo>
                                <a:lnTo>
                                  <a:pt x="0" y="164592"/>
                                </a:lnTo>
                                <a:lnTo>
                                  <a:pt x="5898" y="208590"/>
                                </a:lnTo>
                                <a:lnTo>
                                  <a:pt x="22549" y="248101"/>
                                </a:lnTo>
                                <a:lnTo>
                                  <a:pt x="48387" y="281559"/>
                                </a:lnTo>
                                <a:lnTo>
                                  <a:pt x="81844" y="307396"/>
                                </a:lnTo>
                                <a:lnTo>
                                  <a:pt x="121355" y="324047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47"/>
                                </a:lnTo>
                                <a:lnTo>
                                  <a:pt x="248863" y="307396"/>
                                </a:lnTo>
                                <a:lnTo>
                                  <a:pt x="282320" y="281559"/>
                                </a:lnTo>
                                <a:lnTo>
                                  <a:pt x="308158" y="248101"/>
                                </a:lnTo>
                                <a:lnTo>
                                  <a:pt x="324809" y="208590"/>
                                </a:lnTo>
                                <a:lnTo>
                                  <a:pt x="330708" y="164592"/>
                                </a:lnTo>
                                <a:lnTo>
                                  <a:pt x="324809" y="120914"/>
                                </a:lnTo>
                                <a:lnTo>
                                  <a:pt x="308158" y="81618"/>
                                </a:lnTo>
                                <a:lnTo>
                                  <a:pt x="282320" y="48291"/>
                                </a:lnTo>
                                <a:lnTo>
                                  <a:pt x="248863" y="22521"/>
                                </a:lnTo>
                                <a:lnTo>
                                  <a:pt x="209352" y="5894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3" name="Textbox 113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EF7C35" w:rsidRDefault="006039A0">
                              <w:pPr>
                                <w:spacing w:before="136"/>
                                <w:ind w:left="4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1" o:spid="_x0000_s1074" style="position:absolute;left:0;text-align:left;margin-left:27.9pt;margin-top:5.45pt;width:26.8pt;height:26.75pt;z-index:251654144;mso-wrap-distance-left:0;mso-wrap-distance-right:0;mso-position-horizontal-relative:page;mso-position-vertical-relative:text" coordsize="340360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">
                <v:shape id="Graphic 112" o:spid="_x0000_s1075" style="position:absolute;left:4762;top:4762;width:330835;height:330200;visibility:visible;mso-wrap-style:square;v-text-anchor:top" coordsize="330835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" path="m165354,l121355,5894,81844,22521,48387,48291,22549,81618,5898,120914,,164592r5898,43998l22549,248101r25838,33458l81844,307396r39511,16651l165354,329946r43998,-5899l248863,307396r33457,-25837l308158,248101r16651,-39511l330708,164592r-5899,-43678l308158,81618,282320,48291,248863,22521,209352,5894,165354,xe" filled="f">
                  <v:path arrowok="t"/>
                </v:shape>
                <v:shape id="Textbox 113" o:spid="_x0000_s1076" type="#_x0000_t202" style="position:absolute;width:340360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" filled="f" stroked="f">
                  <v:textbox inset="0,0,0,0">
                    <w:txbxContent>
                      <w:p w:rsidR="00EF7C35" w:rsidRDefault="006039A0">
                        <w:pPr>
                          <w:spacing w:before="136"/>
                          <w:ind w:left="4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5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Объясните</w:t>
      </w:r>
      <w:r>
        <w:rPr>
          <w:spacing w:val="28"/>
        </w:rPr>
        <w:t xml:space="preserve"> </w:t>
      </w:r>
      <w:r>
        <w:t>значение</w:t>
      </w:r>
      <w:r>
        <w:rPr>
          <w:spacing w:val="28"/>
        </w:rPr>
        <w:t xml:space="preserve"> </w:t>
      </w:r>
      <w:r>
        <w:t>повторяющегося</w:t>
      </w:r>
      <w:r>
        <w:rPr>
          <w:spacing w:val="28"/>
        </w:rPr>
        <w:t xml:space="preserve"> </w:t>
      </w:r>
      <w:r>
        <w:t>эпитета</w:t>
      </w:r>
      <w:r>
        <w:rPr>
          <w:spacing w:val="28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пятой</w:t>
      </w:r>
      <w:r>
        <w:rPr>
          <w:spacing w:val="29"/>
        </w:rPr>
        <w:t xml:space="preserve"> </w:t>
      </w:r>
      <w:r>
        <w:t>строфе.</w:t>
      </w:r>
      <w:r>
        <w:rPr>
          <w:spacing w:val="28"/>
        </w:rPr>
        <w:t xml:space="preserve"> </w:t>
      </w:r>
      <w:r>
        <w:t>Какое</w:t>
      </w:r>
      <w:r>
        <w:rPr>
          <w:spacing w:val="28"/>
        </w:rPr>
        <w:t xml:space="preserve"> </w:t>
      </w:r>
      <w:r>
        <w:t>настроение</w:t>
      </w:r>
      <w:r>
        <w:rPr>
          <w:spacing w:val="29"/>
        </w:rPr>
        <w:t xml:space="preserve"> </w:t>
      </w:r>
      <w:r>
        <w:rPr>
          <w:spacing w:val="-2"/>
        </w:rPr>
        <w:t>выражено</w:t>
      </w:r>
    </w:p>
    <w:p w:rsidR="00EF7C35" w:rsidRDefault="00EF7C35">
      <w:pPr>
        <w:pStyle w:val="a3"/>
        <w:spacing w:before="4"/>
        <w:rPr>
          <w:sz w:val="16"/>
        </w:rPr>
      </w:pPr>
    </w:p>
    <w:tbl>
      <w:tblPr>
        <w:tblW w:w="0" w:type="auto"/>
        <w:tblInd w:w="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32"/>
        <w:gridCol w:w="1120"/>
      </w:tblGrid>
      <w:tr w:rsidR="00EF7C35">
        <w:trPr>
          <w:trHeight w:val="573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11"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верного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ответа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указания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оцениванию</w:t>
            </w:r>
          </w:p>
          <w:p w:rsidR="00EF7C35" w:rsidRDefault="006039A0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(допускаются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формулировки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искажающие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смысла)</w:t>
            </w:r>
          </w:p>
        </w:tc>
        <w:tc>
          <w:tcPr>
            <w:tcW w:w="1120" w:type="dxa"/>
          </w:tcPr>
          <w:p w:rsidR="00EF7C35" w:rsidRDefault="006039A0">
            <w:pPr>
              <w:pStyle w:val="TableParagraph"/>
              <w:spacing w:before="11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EF7C35">
        <w:trPr>
          <w:trHeight w:val="1678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8"/>
              <w:ind w:right="95"/>
              <w:jc w:val="both"/>
              <w:rPr>
                <w:i/>
                <w:sz w:val="24"/>
              </w:rPr>
            </w:pPr>
            <w:r>
              <w:rPr>
                <w:sz w:val="24"/>
                <w:u w:val="single"/>
              </w:rPr>
              <w:t>Возможный вариант ответа</w:t>
            </w:r>
            <w:r>
              <w:rPr>
                <w:sz w:val="24"/>
              </w:rPr>
              <w:t xml:space="preserve">: </w:t>
            </w:r>
            <w:r>
              <w:rPr>
                <w:i/>
                <w:sz w:val="24"/>
              </w:rPr>
              <w:t xml:space="preserve">Повтор эпитета «милый» усиливает его значение. Создаётся настроение радости, восторга, стремления слиться с зимней природой. Занесённые снегом </w:t>
            </w:r>
            <w:r>
              <w:rPr>
                <w:i/>
                <w:sz w:val="24"/>
              </w:rPr>
              <w:t>поля («поля пустые»), леса («леса, недавно столь густые») и берег автор (герой) считает любимыми, родными.</w:t>
            </w:r>
          </w:p>
          <w:p w:rsidR="00EF7C35" w:rsidRDefault="006039A0">
            <w:pPr>
              <w:pStyle w:val="TableParagraph"/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Содержание ответа может быть приведено в иной, близкой по смыслу </w:t>
            </w:r>
            <w:r>
              <w:rPr>
                <w:spacing w:val="-2"/>
                <w:sz w:val="24"/>
              </w:rPr>
              <w:t>формулировке</w:t>
            </w:r>
          </w:p>
        </w:tc>
        <w:tc>
          <w:tcPr>
            <w:tcW w:w="1120" w:type="dxa"/>
          </w:tcPr>
          <w:p w:rsidR="00EF7C35" w:rsidRDefault="00EF7C35">
            <w:pPr>
              <w:pStyle w:val="TableParagraph"/>
              <w:ind w:left="0"/>
            </w:pPr>
          </w:p>
        </w:tc>
      </w:tr>
      <w:tr w:rsidR="00EF7C35">
        <w:trPr>
          <w:trHeight w:val="849"/>
        </w:trPr>
        <w:tc>
          <w:tcPr>
            <w:tcW w:w="9852" w:type="dxa"/>
            <w:gridSpan w:val="2"/>
          </w:tcPr>
          <w:p w:rsidR="00EF7C35" w:rsidRDefault="006039A0">
            <w:pPr>
              <w:pStyle w:val="TableParagraph"/>
              <w:spacing w:before="11"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Ответ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объёмом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менее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20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слов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оценивается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0</w:t>
            </w:r>
            <w:r>
              <w:rPr>
                <w:b/>
                <w:i/>
                <w:spacing w:val="-2"/>
                <w:sz w:val="24"/>
              </w:rPr>
              <w:t xml:space="preserve"> баллов.</w:t>
            </w:r>
          </w:p>
          <w:p w:rsidR="00EF7C35" w:rsidRDefault="006039A0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 xml:space="preserve">Цитирование </w:t>
            </w:r>
            <w:r>
              <w:rPr>
                <w:sz w:val="24"/>
              </w:rPr>
              <w:t>включается в подсчёт слов. Объём цитирования не должен превышать объём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собственного текста учащегося</w:t>
            </w:r>
          </w:p>
        </w:tc>
      </w:tr>
      <w:tr w:rsidR="00EF7C35">
        <w:trPr>
          <w:trHeight w:val="298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11"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К1.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Понимание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текста,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проявление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интерпретации</w:t>
            </w:r>
          </w:p>
        </w:tc>
        <w:tc>
          <w:tcPr>
            <w:tcW w:w="1120" w:type="dxa"/>
          </w:tcPr>
          <w:p w:rsidR="00EF7C35" w:rsidRDefault="00EF7C35">
            <w:pPr>
              <w:pStyle w:val="TableParagraph"/>
              <w:ind w:left="0"/>
            </w:pPr>
          </w:p>
        </w:tc>
      </w:tr>
      <w:tr w:rsidR="00EF7C35">
        <w:trPr>
          <w:trHeight w:val="850"/>
        </w:trPr>
        <w:tc>
          <w:tcPr>
            <w:tcW w:w="9852" w:type="dxa"/>
            <w:gridSpan w:val="2"/>
          </w:tcPr>
          <w:p w:rsidR="00EF7C35" w:rsidRDefault="006039A0">
            <w:pPr>
              <w:pStyle w:val="TableParagraph"/>
              <w:spacing w:before="2"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Если при оценке понимания текста, проявления начальных умений интерпретации ставится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баллов, то ответ по критериям «Опора на текст стихотворения» и «Умение строить связное высказывание» оценивается 0 баллов</w:t>
            </w:r>
          </w:p>
        </w:tc>
      </w:tr>
      <w:tr w:rsidR="00EF7C35">
        <w:trPr>
          <w:trHeight w:val="297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8" w:line="269" w:lineRule="exact"/>
              <w:rPr>
                <w:sz w:val="24"/>
              </w:rPr>
            </w:pPr>
            <w:r>
              <w:rPr>
                <w:sz w:val="24"/>
              </w:rPr>
              <w:t>Дан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свидетельствующий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понимании</w:t>
            </w:r>
            <w:r>
              <w:rPr>
                <w:spacing w:val="-2"/>
                <w:sz w:val="24"/>
              </w:rPr>
              <w:t xml:space="preserve"> текста</w:t>
            </w:r>
          </w:p>
        </w:tc>
        <w:tc>
          <w:tcPr>
            <w:tcW w:w="1120" w:type="dxa"/>
          </w:tcPr>
          <w:p w:rsidR="00EF7C35" w:rsidRDefault="006039A0">
            <w:pPr>
              <w:pStyle w:val="TableParagraph"/>
              <w:spacing w:before="8" w:line="269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EF7C35">
        <w:trPr>
          <w:trHeight w:val="574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2" w:line="270" w:lineRule="atLeast"/>
              <w:rPr>
                <w:sz w:val="24"/>
              </w:rPr>
            </w:pPr>
            <w:r>
              <w:rPr>
                <w:sz w:val="24"/>
              </w:rPr>
              <w:t>Дан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содержащий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упрощённое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или </w:t>
            </w:r>
            <w:r>
              <w:rPr>
                <w:sz w:val="24"/>
              </w:rPr>
              <w:t>отдельные негрубые интерпретационные искажения</w:t>
            </w:r>
          </w:p>
        </w:tc>
        <w:tc>
          <w:tcPr>
            <w:tcW w:w="1120" w:type="dxa"/>
          </w:tcPr>
          <w:p w:rsidR="00EF7C35" w:rsidRDefault="006039A0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EF7C35">
        <w:trPr>
          <w:trHeight w:val="574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дан.</w:t>
            </w:r>
          </w:p>
          <w:p w:rsidR="00EF7C35" w:rsidRDefault="006039A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неверный</w:t>
            </w:r>
            <w:r>
              <w:rPr>
                <w:spacing w:val="-2"/>
                <w:sz w:val="24"/>
              </w:rPr>
              <w:t xml:space="preserve"> ответ</w:t>
            </w:r>
          </w:p>
        </w:tc>
        <w:tc>
          <w:tcPr>
            <w:tcW w:w="1120" w:type="dxa"/>
          </w:tcPr>
          <w:p w:rsidR="00EF7C35" w:rsidRDefault="006039A0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EF7C35">
        <w:trPr>
          <w:trHeight w:val="297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11"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К2.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Опора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текст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стихотворения</w:t>
            </w:r>
          </w:p>
        </w:tc>
        <w:tc>
          <w:tcPr>
            <w:tcW w:w="1120" w:type="dxa"/>
          </w:tcPr>
          <w:p w:rsidR="00EF7C35" w:rsidRDefault="00EF7C35">
            <w:pPr>
              <w:pStyle w:val="TableParagraph"/>
              <w:ind w:left="0"/>
            </w:pPr>
          </w:p>
        </w:tc>
      </w:tr>
      <w:tr w:rsidR="00EF7C35">
        <w:trPr>
          <w:trHeight w:val="574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2" w:line="270" w:lineRule="atLeast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использован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уместно,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ответа;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текст произведения не искажён</w:t>
            </w:r>
          </w:p>
        </w:tc>
        <w:tc>
          <w:tcPr>
            <w:tcW w:w="1120" w:type="dxa"/>
          </w:tcPr>
          <w:p w:rsidR="00EF7C35" w:rsidRDefault="006039A0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EF7C35">
        <w:trPr>
          <w:trHeight w:val="573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1" w:line="270" w:lineRule="atLeast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уместно,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И/ИЛИ допущено незначительное искажение текста произведения</w:t>
            </w:r>
          </w:p>
        </w:tc>
        <w:tc>
          <w:tcPr>
            <w:tcW w:w="1120" w:type="dxa"/>
          </w:tcPr>
          <w:p w:rsidR="00EF7C35" w:rsidRDefault="006039A0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EF7C35">
        <w:trPr>
          <w:trHeight w:val="1126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8"/>
              <w:ind w:right="5895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использован. </w:t>
            </w:r>
            <w:r>
              <w:rPr>
                <w:spacing w:val="-4"/>
                <w:sz w:val="24"/>
              </w:rPr>
              <w:t>ИЛИ</w:t>
            </w:r>
          </w:p>
          <w:p w:rsidR="00EF7C35" w:rsidRDefault="006039A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Текст использован неуместно, И/ИЛИ существенно искажено содержание текста </w:t>
            </w:r>
            <w:r>
              <w:rPr>
                <w:spacing w:val="-2"/>
                <w:sz w:val="24"/>
              </w:rPr>
              <w:t>произведения</w:t>
            </w:r>
          </w:p>
        </w:tc>
        <w:tc>
          <w:tcPr>
            <w:tcW w:w="1120" w:type="dxa"/>
          </w:tcPr>
          <w:p w:rsidR="00EF7C35" w:rsidRDefault="006039A0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</w:tbl>
    <w:p w:rsidR="00EF7C35" w:rsidRDefault="00EF7C35">
      <w:pPr>
        <w:pStyle w:val="TableParagraph"/>
        <w:jc w:val="center"/>
        <w:rPr>
          <w:sz w:val="24"/>
        </w:rPr>
        <w:sectPr w:rsidR="00EF7C35">
          <w:pgSz w:w="11910" w:h="16840"/>
          <w:pgMar w:top="1780" w:right="708" w:bottom="800" w:left="425" w:header="709" w:footer="615" w:gutter="0"/>
          <w:cols w:space="720"/>
        </w:sectPr>
      </w:pPr>
    </w:p>
    <w:p w:rsidR="00EF7C35" w:rsidRDefault="00EF7C35">
      <w:pPr>
        <w:pStyle w:val="a3"/>
        <w:spacing w:before="126"/>
        <w:rPr>
          <w:sz w:val="20"/>
        </w:rPr>
      </w:pPr>
    </w:p>
    <w:tbl>
      <w:tblPr>
        <w:tblW w:w="0" w:type="auto"/>
        <w:tblInd w:w="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32"/>
        <w:gridCol w:w="1120"/>
      </w:tblGrid>
      <w:tr w:rsidR="00EF7C35">
        <w:trPr>
          <w:trHeight w:val="298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11"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К3.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строить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связное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высказывание</w:t>
            </w:r>
          </w:p>
        </w:tc>
        <w:tc>
          <w:tcPr>
            <w:tcW w:w="1120" w:type="dxa"/>
          </w:tcPr>
          <w:p w:rsidR="00EF7C35" w:rsidRDefault="00EF7C35">
            <w:pPr>
              <w:pStyle w:val="TableParagraph"/>
              <w:ind w:left="0"/>
            </w:pPr>
          </w:p>
        </w:tc>
      </w:tr>
      <w:tr w:rsidR="00EF7C35">
        <w:trPr>
          <w:trHeight w:val="573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1"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>Ответ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представляет собой связное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высказывание,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логические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отсутствуют, </w:t>
            </w:r>
            <w:r>
              <w:rPr>
                <w:sz w:val="24"/>
              </w:rPr>
              <w:t>речевые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единичны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влияют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120" w:type="dxa"/>
          </w:tcPr>
          <w:p w:rsidR="00EF7C35" w:rsidRDefault="006039A0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EF7C35">
        <w:trPr>
          <w:trHeight w:val="1126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8"/>
              <w:ind w:right="3693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связным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высказыванием. </w:t>
            </w:r>
            <w:r>
              <w:rPr>
                <w:spacing w:val="-4"/>
                <w:sz w:val="24"/>
              </w:rPr>
              <w:t>ИЛИ</w:t>
            </w:r>
          </w:p>
          <w:p w:rsidR="00EF7C35" w:rsidRDefault="006039A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Логические ошибки И/ИЛИ речевые ошибки существенно затрудняют понимание </w:t>
            </w:r>
            <w:r>
              <w:rPr>
                <w:spacing w:val="-2"/>
                <w:sz w:val="24"/>
              </w:rPr>
              <w:t>ответа</w:t>
            </w:r>
          </w:p>
        </w:tc>
        <w:tc>
          <w:tcPr>
            <w:tcW w:w="1120" w:type="dxa"/>
          </w:tcPr>
          <w:p w:rsidR="00EF7C35" w:rsidRDefault="006039A0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EF7C35">
        <w:trPr>
          <w:trHeight w:val="298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9" w:line="269" w:lineRule="exact"/>
              <w:ind w:left="0" w:right="9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Максимальный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балл</w:t>
            </w:r>
          </w:p>
        </w:tc>
        <w:tc>
          <w:tcPr>
            <w:tcW w:w="1120" w:type="dxa"/>
          </w:tcPr>
          <w:p w:rsidR="00EF7C35" w:rsidRDefault="006039A0">
            <w:pPr>
              <w:pStyle w:val="TableParagraph"/>
              <w:spacing w:before="9" w:line="269" w:lineRule="exact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5</w:t>
            </w:r>
          </w:p>
        </w:tc>
      </w:tr>
    </w:tbl>
    <w:p w:rsidR="00EF7C35" w:rsidRDefault="006039A0">
      <w:pPr>
        <w:pStyle w:val="a3"/>
        <w:spacing w:before="273"/>
        <w:ind w:left="993" w:right="135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55168" behindDoc="0" locked="0" layoutInCell="1" allowOverlap="1">
                <wp:simplePos x="0" y="0"/>
                <wp:positionH relativeFrom="page">
                  <wp:posOffset>354330</wp:posOffset>
                </wp:positionH>
                <wp:positionV relativeFrom="paragraph">
                  <wp:posOffset>106680</wp:posOffset>
                </wp:positionV>
                <wp:extent cx="340360" cy="339725"/>
                <wp:effectExtent l="0" t="0" r="0" b="0"/>
                <wp:wrapNone/>
                <wp:docPr id="114" name="Group 1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360" cy="339725"/>
                          <a:chOff x="0" y="0"/>
                          <a:chExt cx="340360" cy="339725"/>
                        </a:xfrm>
                      </wpg:grpSpPr>
                      <wps:wsp>
                        <wps:cNvPr id="115" name="Graphic 115"/>
                        <wps:cNvSpPr/>
                        <wps:spPr>
                          <a:xfrm>
                            <a:off x="4762" y="4762"/>
                            <a:ext cx="330835" cy="33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330200">
                                <a:moveTo>
                                  <a:pt x="165354" y="0"/>
                                </a:moveTo>
                                <a:lnTo>
                                  <a:pt x="121355" y="5898"/>
                                </a:lnTo>
                                <a:lnTo>
                                  <a:pt x="81844" y="22549"/>
                                </a:lnTo>
                                <a:lnTo>
                                  <a:pt x="48387" y="48386"/>
                                </a:lnTo>
                                <a:lnTo>
                                  <a:pt x="22549" y="81844"/>
                                </a:lnTo>
                                <a:lnTo>
                                  <a:pt x="5898" y="121355"/>
                                </a:lnTo>
                                <a:lnTo>
                                  <a:pt x="0" y="165354"/>
                                </a:lnTo>
                                <a:lnTo>
                                  <a:pt x="5898" y="209031"/>
                                </a:lnTo>
                                <a:lnTo>
                                  <a:pt x="22549" y="248327"/>
                                </a:lnTo>
                                <a:lnTo>
                                  <a:pt x="48387" y="281654"/>
                                </a:lnTo>
                                <a:lnTo>
                                  <a:pt x="81844" y="307424"/>
                                </a:lnTo>
                                <a:lnTo>
                                  <a:pt x="121355" y="324051"/>
                                </a:lnTo>
                                <a:lnTo>
                                  <a:pt x="165354" y="329946"/>
                                </a:lnTo>
                                <a:lnTo>
                                  <a:pt x="209352" y="324051"/>
                                </a:lnTo>
                                <a:lnTo>
                                  <a:pt x="248863" y="307424"/>
                                </a:lnTo>
                                <a:lnTo>
                                  <a:pt x="282320" y="281654"/>
                                </a:lnTo>
                                <a:lnTo>
                                  <a:pt x="308158" y="248327"/>
                                </a:lnTo>
                                <a:lnTo>
                                  <a:pt x="324809" y="209031"/>
                                </a:lnTo>
                                <a:lnTo>
                                  <a:pt x="330708" y="165354"/>
                                </a:lnTo>
                                <a:lnTo>
                                  <a:pt x="324809" y="121355"/>
                                </a:lnTo>
                                <a:lnTo>
                                  <a:pt x="308158" y="81844"/>
                                </a:lnTo>
                                <a:lnTo>
                                  <a:pt x="282320" y="48387"/>
                                </a:lnTo>
                                <a:lnTo>
                                  <a:pt x="248863" y="22549"/>
                                </a:lnTo>
                                <a:lnTo>
                                  <a:pt x="209352" y="5898"/>
                                </a:lnTo>
                                <a:lnTo>
                                  <a:pt x="165354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" name="Textbox 116"/>
                        <wps:cNvSpPr txBox="1"/>
                        <wps:spPr>
                          <a:xfrm>
                            <a:off x="0" y="0"/>
                            <a:ext cx="340360" cy="339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EF7C35" w:rsidRDefault="006039A0">
                              <w:pPr>
                                <w:spacing w:before="136"/>
                                <w:ind w:left="4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4" o:spid="_x0000_s1077" style="position:absolute;left:0;text-align:left;margin-left:27.9pt;margin-top:8.4pt;width:26.8pt;height:26.75pt;z-index:251655168;mso-wrap-distance-left:0;mso-wrap-distance-right:0;mso-position-horizontal-relative:page;mso-position-vertical-relative:text" coordsize="340360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">
                <v:shape id="Graphic 115" o:spid="_x0000_s1078" style="position:absolute;left:4762;top:4762;width:330835;height:330200;visibility:visible;mso-wrap-style:square;v-text-anchor:top" coordsize="330835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" path="m165354,l121355,5898,81844,22549,48387,48386,22549,81844,5898,121355,,165354r5898,43677l22549,248327r25838,33327l81844,307424r39511,16627l165354,329946r43998,-5895l248863,307424r33457,-25770l308158,248327r16651,-39296l330708,165354r-5899,-43999l308158,81844,282320,48387,248863,22549,209352,5898,165354,xe" filled="f">
                  <v:path arrowok="t"/>
                </v:shape>
                <v:shape id="Textbox 116" o:spid="_x0000_s1079" type="#_x0000_t202" style="position:absolute;width:340360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" filled="f" stroked="f">
                  <v:textbox inset="0,0,0,0">
                    <w:txbxContent>
                      <w:p w:rsidR="00EF7C35" w:rsidRDefault="006039A0">
                        <w:pPr>
                          <w:spacing w:before="136"/>
                          <w:ind w:left="4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 xml:space="preserve">Вспомните, какие добрые поступки совершали герои (героини) литературных произведений, которые Вы обсуждали в этом году на уроках или читали самостоятельно. Поступок какого </w:t>
      </w:r>
      <w:r>
        <w:rPr>
          <w:spacing w:val="-4"/>
        </w:rPr>
        <w:t>героя</w:t>
      </w:r>
      <w:r>
        <w:rPr>
          <w:spacing w:val="-8"/>
        </w:rPr>
        <w:t xml:space="preserve"> </w:t>
      </w:r>
      <w:r>
        <w:rPr>
          <w:spacing w:val="-4"/>
        </w:rPr>
        <w:t>(какой</w:t>
      </w:r>
      <w:r>
        <w:rPr>
          <w:spacing w:val="-6"/>
        </w:rPr>
        <w:t xml:space="preserve"> </w:t>
      </w:r>
      <w:r>
        <w:rPr>
          <w:spacing w:val="-4"/>
        </w:rPr>
        <w:t>героини)</w:t>
      </w:r>
      <w:r>
        <w:rPr>
          <w:spacing w:val="-7"/>
        </w:rPr>
        <w:t xml:space="preserve"> </w:t>
      </w:r>
      <w:r>
        <w:rPr>
          <w:spacing w:val="-4"/>
        </w:rPr>
        <w:t>произвёл</w:t>
      </w:r>
      <w:r>
        <w:rPr>
          <w:spacing w:val="-6"/>
        </w:rPr>
        <w:t xml:space="preserve"> </w:t>
      </w:r>
      <w:r>
        <w:rPr>
          <w:spacing w:val="-4"/>
        </w:rPr>
        <w:t>на</w:t>
      </w:r>
      <w:r>
        <w:rPr>
          <w:spacing w:val="-8"/>
        </w:rPr>
        <w:t xml:space="preserve"> </w:t>
      </w:r>
      <w:r>
        <w:rPr>
          <w:spacing w:val="-4"/>
        </w:rPr>
        <w:t>Вас</w:t>
      </w:r>
      <w:r>
        <w:rPr>
          <w:spacing w:val="-8"/>
        </w:rPr>
        <w:t xml:space="preserve"> </w:t>
      </w:r>
      <w:r>
        <w:rPr>
          <w:spacing w:val="-4"/>
        </w:rPr>
        <w:t>самое</w:t>
      </w:r>
      <w:r>
        <w:rPr>
          <w:spacing w:val="-7"/>
        </w:rPr>
        <w:t xml:space="preserve"> </w:t>
      </w:r>
      <w:r>
        <w:rPr>
          <w:spacing w:val="-4"/>
        </w:rPr>
        <w:t>большое</w:t>
      </w:r>
      <w:r>
        <w:rPr>
          <w:spacing w:val="-8"/>
        </w:rPr>
        <w:t xml:space="preserve"> </w:t>
      </w:r>
      <w:r>
        <w:rPr>
          <w:spacing w:val="-4"/>
        </w:rPr>
        <w:t>впечатление?</w:t>
      </w:r>
      <w:r>
        <w:rPr>
          <w:spacing w:val="-5"/>
        </w:rPr>
        <w:t xml:space="preserve"> </w:t>
      </w:r>
      <w:r>
        <w:rPr>
          <w:spacing w:val="-4"/>
        </w:rPr>
        <w:t>Почему?</w:t>
      </w:r>
      <w:r>
        <w:rPr>
          <w:spacing w:val="-8"/>
        </w:rPr>
        <w:t xml:space="preserve"> </w:t>
      </w:r>
      <w:r>
        <w:rPr>
          <w:spacing w:val="-4"/>
        </w:rPr>
        <w:t>Дайте</w:t>
      </w:r>
      <w:r>
        <w:rPr>
          <w:spacing w:val="-7"/>
        </w:rPr>
        <w:t xml:space="preserve"> </w:t>
      </w:r>
      <w:r>
        <w:rPr>
          <w:spacing w:val="-4"/>
        </w:rPr>
        <w:t>развё</w:t>
      </w:r>
      <w:r>
        <w:rPr>
          <w:spacing w:val="-4"/>
        </w:rPr>
        <w:t xml:space="preserve">рнутый </w:t>
      </w:r>
      <w:r>
        <w:t>ответ,</w:t>
      </w:r>
      <w:r>
        <w:rPr>
          <w:spacing w:val="-11"/>
        </w:rPr>
        <w:t xml:space="preserve"> </w:t>
      </w:r>
      <w:r>
        <w:t>опираясь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текст</w:t>
      </w:r>
      <w:r>
        <w:rPr>
          <w:spacing w:val="-11"/>
        </w:rPr>
        <w:t xml:space="preserve"> </w:t>
      </w:r>
      <w:r>
        <w:t>выбранного</w:t>
      </w:r>
      <w:r>
        <w:rPr>
          <w:spacing w:val="-10"/>
        </w:rPr>
        <w:t xml:space="preserve"> </w:t>
      </w:r>
      <w:r>
        <w:t>Вами</w:t>
      </w:r>
      <w:r>
        <w:rPr>
          <w:spacing w:val="-11"/>
        </w:rPr>
        <w:t xml:space="preserve"> </w:t>
      </w:r>
      <w:r>
        <w:t>произведения.</w:t>
      </w:r>
    </w:p>
    <w:p w:rsidR="00EF7C35" w:rsidRDefault="00EF7C35">
      <w:pPr>
        <w:pStyle w:val="a3"/>
        <w:spacing w:before="4"/>
        <w:rPr>
          <w:sz w:val="8"/>
        </w:rPr>
      </w:pPr>
    </w:p>
    <w:tbl>
      <w:tblPr>
        <w:tblW w:w="0" w:type="auto"/>
        <w:tblInd w:w="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32"/>
        <w:gridCol w:w="1120"/>
      </w:tblGrid>
      <w:tr w:rsidR="00EF7C35">
        <w:trPr>
          <w:trHeight w:val="297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11" w:line="266" w:lineRule="exact"/>
              <w:ind w:left="9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указания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оцениванию</w:t>
            </w:r>
          </w:p>
        </w:tc>
        <w:tc>
          <w:tcPr>
            <w:tcW w:w="1120" w:type="dxa"/>
          </w:tcPr>
          <w:p w:rsidR="00EF7C35" w:rsidRDefault="006039A0">
            <w:pPr>
              <w:pStyle w:val="TableParagraph"/>
              <w:spacing w:before="11" w:line="26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EF7C35">
        <w:trPr>
          <w:trHeight w:val="850"/>
        </w:trPr>
        <w:tc>
          <w:tcPr>
            <w:tcW w:w="9852" w:type="dxa"/>
            <w:gridSpan w:val="2"/>
          </w:tcPr>
          <w:p w:rsidR="00EF7C35" w:rsidRDefault="006039A0">
            <w:pPr>
              <w:pStyle w:val="TableParagraph"/>
              <w:spacing w:before="11"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Сочинение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объёмом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менее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50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слов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оценивается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0</w:t>
            </w:r>
            <w:r>
              <w:rPr>
                <w:b/>
                <w:i/>
                <w:spacing w:val="-2"/>
                <w:sz w:val="24"/>
              </w:rPr>
              <w:t xml:space="preserve"> баллов.</w:t>
            </w:r>
          </w:p>
          <w:p w:rsidR="00EF7C35" w:rsidRDefault="006039A0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Цитирование включается в подсчёт слов. Объём цитирования не должен превышать объём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собственного </w:t>
            </w:r>
            <w:r>
              <w:rPr>
                <w:sz w:val="24"/>
              </w:rPr>
              <w:t>текста учащегося</w:t>
            </w:r>
          </w:p>
        </w:tc>
      </w:tr>
      <w:tr w:rsidR="00EF7C35">
        <w:trPr>
          <w:trHeight w:val="297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11"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К1.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Понимание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текста,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проявление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интерпретации</w:t>
            </w:r>
          </w:p>
        </w:tc>
        <w:tc>
          <w:tcPr>
            <w:tcW w:w="1120" w:type="dxa"/>
          </w:tcPr>
          <w:p w:rsidR="00EF7C35" w:rsidRDefault="00EF7C35">
            <w:pPr>
              <w:pStyle w:val="TableParagraph"/>
              <w:ind w:left="0"/>
            </w:pPr>
          </w:p>
        </w:tc>
      </w:tr>
      <w:tr w:rsidR="00EF7C35">
        <w:trPr>
          <w:trHeight w:val="850"/>
        </w:trPr>
        <w:tc>
          <w:tcPr>
            <w:tcW w:w="9852" w:type="dxa"/>
            <w:gridSpan w:val="2"/>
          </w:tcPr>
          <w:p w:rsidR="00EF7C35" w:rsidRDefault="006039A0">
            <w:pPr>
              <w:pStyle w:val="TableParagraph"/>
              <w:spacing w:before="2" w:line="270" w:lineRule="atLeast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Если при оценке понимания текста, проявления начальных умений интерпретации ставится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0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баллов,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ответ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критериям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«Опора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текст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произведения»,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«Умение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строить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рассуждение» </w:t>
            </w:r>
            <w:r>
              <w:rPr>
                <w:sz w:val="24"/>
              </w:rPr>
              <w:t>и «Умение строить связное высказывание» оценивается 0 баллов</w:t>
            </w:r>
          </w:p>
        </w:tc>
      </w:tr>
      <w:tr w:rsidR="00EF7C35">
        <w:trPr>
          <w:trHeight w:val="574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2" w:line="270" w:lineRule="atLeast"/>
              <w:rPr>
                <w:sz w:val="24"/>
              </w:rPr>
            </w:pPr>
            <w:r>
              <w:rPr>
                <w:sz w:val="24"/>
              </w:rPr>
              <w:t>Дан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свидетельствующий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понимании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привлечённого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ответа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120" w:type="dxa"/>
          </w:tcPr>
          <w:p w:rsidR="00EF7C35" w:rsidRDefault="006039A0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EF7C35">
        <w:trPr>
          <w:trHeight w:val="573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1" w:line="270" w:lineRule="atLeast"/>
              <w:rPr>
                <w:sz w:val="24"/>
              </w:rPr>
            </w:pPr>
            <w:r>
              <w:rPr>
                <w:sz w:val="24"/>
              </w:rPr>
              <w:t>Дан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упрощённое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привлечённого для ответа текста или </w:t>
            </w:r>
            <w:r>
              <w:rPr>
                <w:sz w:val="24"/>
              </w:rPr>
              <w:t>отдельные негрубые интерпретационные искажения</w:t>
            </w:r>
          </w:p>
        </w:tc>
        <w:tc>
          <w:tcPr>
            <w:tcW w:w="1120" w:type="dxa"/>
          </w:tcPr>
          <w:p w:rsidR="00EF7C35" w:rsidRDefault="006039A0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EF7C35">
        <w:trPr>
          <w:trHeight w:val="574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дан.</w:t>
            </w:r>
          </w:p>
          <w:p w:rsidR="00EF7C35" w:rsidRDefault="006039A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неверный</w:t>
            </w:r>
            <w:r>
              <w:rPr>
                <w:spacing w:val="-2"/>
                <w:sz w:val="24"/>
              </w:rPr>
              <w:t xml:space="preserve"> ответ</w:t>
            </w:r>
          </w:p>
        </w:tc>
        <w:tc>
          <w:tcPr>
            <w:tcW w:w="1120" w:type="dxa"/>
          </w:tcPr>
          <w:p w:rsidR="00EF7C35" w:rsidRDefault="006039A0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EF7C35">
        <w:trPr>
          <w:trHeight w:val="298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11"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Опора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текст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произведения</w:t>
            </w:r>
          </w:p>
        </w:tc>
        <w:tc>
          <w:tcPr>
            <w:tcW w:w="1120" w:type="dxa"/>
          </w:tcPr>
          <w:p w:rsidR="00EF7C35" w:rsidRDefault="00EF7C35">
            <w:pPr>
              <w:pStyle w:val="TableParagraph"/>
              <w:ind w:left="0"/>
            </w:pPr>
          </w:p>
        </w:tc>
      </w:tr>
      <w:tr w:rsidR="00EF7C35">
        <w:trPr>
          <w:trHeight w:val="573"/>
        </w:trPr>
        <w:tc>
          <w:tcPr>
            <w:tcW w:w="8732" w:type="dxa"/>
          </w:tcPr>
          <w:p w:rsidR="00EF7C35" w:rsidRDefault="006039A0">
            <w:pPr>
              <w:pStyle w:val="TableParagraph"/>
              <w:tabs>
                <w:tab w:val="left" w:pos="988"/>
                <w:tab w:val="left" w:pos="2562"/>
                <w:tab w:val="left" w:pos="3761"/>
                <w:tab w:val="left" w:pos="4174"/>
                <w:tab w:val="left" w:pos="5831"/>
                <w:tab w:val="left" w:pos="6238"/>
                <w:tab w:val="left" w:pos="7901"/>
              </w:tabs>
              <w:spacing w:before="1" w:line="270" w:lineRule="atLeast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Текст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уместно,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содержанием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ответа; </w:t>
            </w:r>
            <w:r>
              <w:rPr>
                <w:sz w:val="24"/>
              </w:rPr>
              <w:t>текст произведения не искажён</w:t>
            </w:r>
          </w:p>
        </w:tc>
        <w:tc>
          <w:tcPr>
            <w:tcW w:w="1120" w:type="dxa"/>
          </w:tcPr>
          <w:p w:rsidR="00EF7C35" w:rsidRDefault="006039A0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EF7C35">
        <w:trPr>
          <w:trHeight w:val="574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2" w:line="270" w:lineRule="atLeast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уместно,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И/ИЛИ допущено незначительное искажение текста произведения</w:t>
            </w:r>
          </w:p>
        </w:tc>
        <w:tc>
          <w:tcPr>
            <w:tcW w:w="1120" w:type="dxa"/>
          </w:tcPr>
          <w:p w:rsidR="00EF7C35" w:rsidRDefault="006039A0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EF7C35">
        <w:trPr>
          <w:trHeight w:val="1125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8"/>
              <w:ind w:right="5895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использован. </w:t>
            </w:r>
            <w:r>
              <w:rPr>
                <w:spacing w:val="-4"/>
                <w:sz w:val="24"/>
              </w:rPr>
              <w:t>ИЛИ</w:t>
            </w:r>
          </w:p>
          <w:p w:rsidR="00EF7C35" w:rsidRDefault="006039A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Текст использован неуместно, И/ИЛИ существенно искажено содержание текста </w:t>
            </w:r>
            <w:r>
              <w:rPr>
                <w:spacing w:val="-2"/>
                <w:sz w:val="24"/>
              </w:rPr>
              <w:t>произведения</w:t>
            </w:r>
          </w:p>
        </w:tc>
        <w:tc>
          <w:tcPr>
            <w:tcW w:w="1120" w:type="dxa"/>
          </w:tcPr>
          <w:p w:rsidR="00EF7C35" w:rsidRDefault="006039A0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EF7C35">
        <w:trPr>
          <w:trHeight w:val="298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11"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К3.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строить</w:t>
            </w:r>
            <w:r>
              <w:rPr>
                <w:b/>
                <w:spacing w:val="-2"/>
                <w:sz w:val="24"/>
              </w:rPr>
              <w:t xml:space="preserve"> рассуждение</w:t>
            </w:r>
          </w:p>
        </w:tc>
        <w:tc>
          <w:tcPr>
            <w:tcW w:w="1120" w:type="dxa"/>
          </w:tcPr>
          <w:p w:rsidR="00EF7C35" w:rsidRDefault="00EF7C35">
            <w:pPr>
              <w:pStyle w:val="TableParagraph"/>
              <w:ind w:left="0"/>
            </w:pPr>
          </w:p>
        </w:tc>
      </w:tr>
      <w:tr w:rsidR="00EF7C35">
        <w:trPr>
          <w:trHeight w:val="574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2" w:line="270" w:lineRule="atLeast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построено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выдвижения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тезиса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приведения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аргументов, сформулированы суждения</w:t>
            </w:r>
          </w:p>
        </w:tc>
        <w:tc>
          <w:tcPr>
            <w:tcW w:w="1120" w:type="dxa"/>
          </w:tcPr>
          <w:p w:rsidR="00EF7C35" w:rsidRDefault="006039A0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EF7C35">
        <w:trPr>
          <w:trHeight w:val="849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1"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Предприняты</w:t>
            </w:r>
            <w:r>
              <w:rPr>
                <w:spacing w:val="64"/>
                <w:sz w:val="24"/>
              </w:rPr>
              <w:t xml:space="preserve">  </w:t>
            </w:r>
            <w:r>
              <w:rPr>
                <w:sz w:val="24"/>
              </w:rPr>
              <w:t>попытки</w:t>
            </w:r>
            <w:r>
              <w:rPr>
                <w:spacing w:val="64"/>
                <w:sz w:val="24"/>
              </w:rPr>
              <w:t xml:space="preserve">  </w:t>
            </w:r>
            <w:r>
              <w:rPr>
                <w:sz w:val="24"/>
              </w:rPr>
              <w:t>построить</w:t>
            </w:r>
            <w:r>
              <w:rPr>
                <w:spacing w:val="64"/>
                <w:sz w:val="24"/>
              </w:rPr>
              <w:t xml:space="preserve">  </w:t>
            </w:r>
            <w:r>
              <w:rPr>
                <w:sz w:val="24"/>
              </w:rPr>
              <w:t>текст</w:t>
            </w:r>
            <w:r>
              <w:rPr>
                <w:spacing w:val="65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r>
              <w:rPr>
                <w:spacing w:val="64"/>
                <w:sz w:val="24"/>
              </w:rPr>
              <w:t xml:space="preserve">  </w:t>
            </w:r>
            <w:r>
              <w:rPr>
                <w:sz w:val="24"/>
              </w:rPr>
              <w:t>основе</w:t>
            </w:r>
            <w:r>
              <w:rPr>
                <w:spacing w:val="64"/>
                <w:sz w:val="24"/>
              </w:rPr>
              <w:t xml:space="preserve">  </w:t>
            </w:r>
            <w:r>
              <w:rPr>
                <w:sz w:val="24"/>
              </w:rPr>
              <w:t>выдвижения</w:t>
            </w:r>
            <w:r>
              <w:rPr>
                <w:spacing w:val="64"/>
                <w:sz w:val="24"/>
              </w:rPr>
              <w:t xml:space="preserve">  </w:t>
            </w:r>
            <w:r>
              <w:rPr>
                <w:sz w:val="24"/>
              </w:rPr>
              <w:t>тезиса и приведения аргументов, сформулировать суждения, но допущены отдельные неточности</w:t>
            </w:r>
            <w:r>
              <w:rPr>
                <w:sz w:val="24"/>
              </w:rPr>
              <w:t xml:space="preserve"> в построении текста-рассуждения</w:t>
            </w:r>
          </w:p>
        </w:tc>
        <w:tc>
          <w:tcPr>
            <w:tcW w:w="1120" w:type="dxa"/>
          </w:tcPr>
          <w:p w:rsidR="00EF7C35" w:rsidRDefault="006039A0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EF7C35">
        <w:trPr>
          <w:trHeight w:val="850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2" w:line="270" w:lineRule="atLeast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Отсутствуют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попытки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построить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текст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основе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выдвижения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тезиса и приведения аргументов, сформулировать суждения; умение строить рассуждение не проявлено</w:t>
            </w:r>
          </w:p>
        </w:tc>
        <w:tc>
          <w:tcPr>
            <w:tcW w:w="1120" w:type="dxa"/>
          </w:tcPr>
          <w:p w:rsidR="00EF7C35" w:rsidRDefault="006039A0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</w:tbl>
    <w:p w:rsidR="00EF7C35" w:rsidRDefault="00EF7C35">
      <w:pPr>
        <w:pStyle w:val="TableParagraph"/>
        <w:jc w:val="center"/>
        <w:rPr>
          <w:sz w:val="24"/>
        </w:rPr>
        <w:sectPr w:rsidR="00EF7C35">
          <w:pgSz w:w="11910" w:h="16840"/>
          <w:pgMar w:top="1780" w:right="708" w:bottom="800" w:left="425" w:header="709" w:footer="615" w:gutter="0"/>
          <w:cols w:space="720"/>
        </w:sectPr>
      </w:pPr>
    </w:p>
    <w:p w:rsidR="00EF7C35" w:rsidRDefault="00EF7C35">
      <w:pPr>
        <w:pStyle w:val="a3"/>
        <w:spacing w:before="126"/>
        <w:rPr>
          <w:sz w:val="20"/>
        </w:rPr>
      </w:pPr>
    </w:p>
    <w:tbl>
      <w:tblPr>
        <w:tblW w:w="0" w:type="auto"/>
        <w:tblInd w:w="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32"/>
        <w:gridCol w:w="1120"/>
      </w:tblGrid>
      <w:tr w:rsidR="00EF7C35">
        <w:trPr>
          <w:trHeight w:val="298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11"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К4.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строить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связное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высказывание</w:t>
            </w:r>
          </w:p>
        </w:tc>
        <w:tc>
          <w:tcPr>
            <w:tcW w:w="1120" w:type="dxa"/>
          </w:tcPr>
          <w:p w:rsidR="00EF7C35" w:rsidRDefault="00EF7C35">
            <w:pPr>
              <w:pStyle w:val="TableParagraph"/>
              <w:ind w:left="0"/>
            </w:pPr>
          </w:p>
        </w:tc>
      </w:tr>
      <w:tr w:rsidR="00EF7C35">
        <w:trPr>
          <w:trHeight w:val="849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1"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Ответ представляет собой связное высказывание, логические ошибки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отсутствуют, речевые ошибки единичны и не влияют на понимание содержания </w:t>
            </w:r>
            <w:r>
              <w:rPr>
                <w:spacing w:val="-2"/>
                <w:sz w:val="24"/>
              </w:rPr>
              <w:t>ответа</w:t>
            </w:r>
          </w:p>
        </w:tc>
        <w:tc>
          <w:tcPr>
            <w:tcW w:w="1120" w:type="dxa"/>
          </w:tcPr>
          <w:p w:rsidR="00EF7C35" w:rsidRDefault="006039A0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EF7C35">
        <w:trPr>
          <w:trHeight w:val="1126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8"/>
              <w:ind w:right="3693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связным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высказыванием. </w:t>
            </w:r>
            <w:r>
              <w:rPr>
                <w:spacing w:val="-4"/>
                <w:sz w:val="24"/>
              </w:rPr>
              <w:t>ИЛИ</w:t>
            </w:r>
          </w:p>
          <w:p w:rsidR="00EF7C35" w:rsidRDefault="006039A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Логические ошибки И/ИЛИ речевые ошибки существенно затрудняют понимание </w:t>
            </w:r>
            <w:r>
              <w:rPr>
                <w:spacing w:val="-2"/>
                <w:sz w:val="24"/>
              </w:rPr>
              <w:t>ответа</w:t>
            </w:r>
          </w:p>
        </w:tc>
        <w:tc>
          <w:tcPr>
            <w:tcW w:w="1120" w:type="dxa"/>
          </w:tcPr>
          <w:p w:rsidR="00EF7C35" w:rsidRDefault="006039A0">
            <w:pPr>
              <w:pStyle w:val="TableParagraph"/>
              <w:spacing w:before="8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EF7C35">
        <w:trPr>
          <w:trHeight w:val="298"/>
        </w:trPr>
        <w:tc>
          <w:tcPr>
            <w:tcW w:w="8732" w:type="dxa"/>
          </w:tcPr>
          <w:p w:rsidR="00EF7C35" w:rsidRDefault="006039A0">
            <w:pPr>
              <w:pStyle w:val="TableParagraph"/>
              <w:spacing w:before="9" w:line="269" w:lineRule="exact"/>
              <w:ind w:left="0" w:right="9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Максимальный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балл</w:t>
            </w:r>
          </w:p>
        </w:tc>
        <w:tc>
          <w:tcPr>
            <w:tcW w:w="1120" w:type="dxa"/>
          </w:tcPr>
          <w:p w:rsidR="00EF7C35" w:rsidRDefault="006039A0">
            <w:pPr>
              <w:pStyle w:val="TableParagraph"/>
              <w:spacing w:before="9" w:line="269" w:lineRule="exact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7</w:t>
            </w:r>
          </w:p>
        </w:tc>
      </w:tr>
    </w:tbl>
    <w:p w:rsidR="00EF7C35" w:rsidRDefault="00EF7C35">
      <w:pPr>
        <w:pStyle w:val="a3"/>
      </w:pPr>
    </w:p>
    <w:p w:rsidR="00EF7C35" w:rsidRDefault="00EF7C35">
      <w:pPr>
        <w:pStyle w:val="a3"/>
      </w:pPr>
    </w:p>
    <w:p w:rsidR="00EF7C35" w:rsidRDefault="00EF7C35">
      <w:pPr>
        <w:pStyle w:val="a3"/>
      </w:pPr>
    </w:p>
    <w:p w:rsidR="00EF7C35" w:rsidRDefault="006039A0">
      <w:pPr>
        <w:ind w:left="852"/>
        <w:jc w:val="center"/>
        <w:rPr>
          <w:b/>
          <w:sz w:val="24"/>
        </w:rPr>
      </w:pPr>
      <w:r>
        <w:rPr>
          <w:b/>
          <w:sz w:val="24"/>
        </w:rPr>
        <w:t>Система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всей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работы</w:t>
      </w:r>
    </w:p>
    <w:p w:rsidR="00EF7C35" w:rsidRDefault="006039A0">
      <w:pPr>
        <w:pStyle w:val="a3"/>
        <w:spacing w:before="183"/>
        <w:ind w:left="852" w:right="1"/>
        <w:jc w:val="center"/>
      </w:pPr>
      <w:r>
        <w:t>Максимальный</w:t>
      </w:r>
      <w:r>
        <w:rPr>
          <w:spacing w:val="-6"/>
        </w:rPr>
        <w:t xml:space="preserve"> </w:t>
      </w:r>
      <w:r>
        <w:t>первичный</w:t>
      </w:r>
      <w:r>
        <w:rPr>
          <w:spacing w:val="-4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rPr>
          <w:rFonts w:ascii="Symbol" w:hAnsi="Symbol"/>
        </w:rPr>
        <w:t></w:t>
      </w:r>
      <w:r>
        <w:rPr>
          <w:spacing w:val="-3"/>
        </w:rPr>
        <w:t xml:space="preserve"> </w:t>
      </w:r>
      <w:r>
        <w:rPr>
          <w:b/>
          <w:spacing w:val="-5"/>
        </w:rPr>
        <w:t>17</w:t>
      </w:r>
      <w:r>
        <w:rPr>
          <w:spacing w:val="-5"/>
        </w:rPr>
        <w:t>.</w:t>
      </w:r>
    </w:p>
    <w:p w:rsidR="00EF7C35" w:rsidRDefault="006039A0">
      <w:pPr>
        <w:spacing w:before="184"/>
        <w:ind w:left="2031"/>
        <w:rPr>
          <w:i/>
          <w:sz w:val="24"/>
        </w:rPr>
      </w:pPr>
      <w:r>
        <w:rPr>
          <w:i/>
          <w:sz w:val="24"/>
        </w:rPr>
        <w:t>Рекомендации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переводу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первичных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баллов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отметки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пятибалльной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шкале</w:t>
      </w:r>
    </w:p>
    <w:p w:rsidR="00EF7C35" w:rsidRDefault="00EF7C35">
      <w:pPr>
        <w:pStyle w:val="a3"/>
        <w:spacing w:before="1"/>
        <w:rPr>
          <w:i/>
          <w:sz w:val="8"/>
        </w:rPr>
      </w:pPr>
    </w:p>
    <w:tbl>
      <w:tblPr>
        <w:tblW w:w="0" w:type="auto"/>
        <w:tblInd w:w="8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1"/>
        <w:gridCol w:w="1033"/>
        <w:gridCol w:w="1187"/>
        <w:gridCol w:w="1187"/>
        <w:gridCol w:w="1342"/>
      </w:tblGrid>
      <w:tr w:rsidR="00EF7C35">
        <w:trPr>
          <w:trHeight w:val="280"/>
        </w:trPr>
        <w:tc>
          <w:tcPr>
            <w:tcW w:w="5111" w:type="dxa"/>
          </w:tcPr>
          <w:p w:rsidR="00EF7C35" w:rsidRDefault="006039A0">
            <w:pPr>
              <w:pStyle w:val="TableParagraph"/>
              <w:spacing w:before="1" w:line="259" w:lineRule="exact"/>
              <w:ind w:left="16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пятибалльной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шкале</w:t>
            </w:r>
          </w:p>
        </w:tc>
        <w:tc>
          <w:tcPr>
            <w:tcW w:w="1033" w:type="dxa"/>
          </w:tcPr>
          <w:p w:rsidR="00EF7C35" w:rsidRDefault="006039A0">
            <w:pPr>
              <w:pStyle w:val="TableParagraph"/>
              <w:spacing w:before="1" w:line="259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«2»</w:t>
            </w:r>
          </w:p>
        </w:tc>
        <w:tc>
          <w:tcPr>
            <w:tcW w:w="1187" w:type="dxa"/>
          </w:tcPr>
          <w:p w:rsidR="00EF7C35" w:rsidRDefault="006039A0">
            <w:pPr>
              <w:pStyle w:val="TableParagraph"/>
              <w:spacing w:before="1" w:line="259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«3»</w:t>
            </w:r>
          </w:p>
        </w:tc>
        <w:tc>
          <w:tcPr>
            <w:tcW w:w="1187" w:type="dxa"/>
          </w:tcPr>
          <w:p w:rsidR="00EF7C35" w:rsidRDefault="006039A0">
            <w:pPr>
              <w:pStyle w:val="TableParagraph"/>
              <w:spacing w:before="1" w:line="259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«4»</w:t>
            </w:r>
          </w:p>
        </w:tc>
        <w:tc>
          <w:tcPr>
            <w:tcW w:w="1342" w:type="dxa"/>
          </w:tcPr>
          <w:p w:rsidR="00EF7C35" w:rsidRDefault="006039A0">
            <w:pPr>
              <w:pStyle w:val="TableParagraph"/>
              <w:spacing w:before="1" w:line="259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«5»</w:t>
            </w:r>
          </w:p>
        </w:tc>
      </w:tr>
      <w:tr w:rsidR="00EF7C35">
        <w:trPr>
          <w:trHeight w:val="276"/>
        </w:trPr>
        <w:tc>
          <w:tcPr>
            <w:tcW w:w="5111" w:type="dxa"/>
          </w:tcPr>
          <w:p w:rsidR="00EF7C35" w:rsidRDefault="006039A0">
            <w:pPr>
              <w:pStyle w:val="TableParagraph"/>
              <w:spacing w:line="257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Первичные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баллы</w:t>
            </w:r>
          </w:p>
        </w:tc>
        <w:tc>
          <w:tcPr>
            <w:tcW w:w="1033" w:type="dxa"/>
          </w:tcPr>
          <w:p w:rsidR="00EF7C35" w:rsidRDefault="006039A0">
            <w:pPr>
              <w:pStyle w:val="TableParagraph"/>
              <w:spacing w:line="257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0–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187" w:type="dxa"/>
          </w:tcPr>
          <w:p w:rsidR="00EF7C35" w:rsidRDefault="006039A0">
            <w:pPr>
              <w:pStyle w:val="TableParagraph"/>
              <w:spacing w:line="257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9–</w:t>
            </w: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187" w:type="dxa"/>
          </w:tcPr>
          <w:p w:rsidR="00EF7C35" w:rsidRDefault="006039A0">
            <w:pPr>
              <w:pStyle w:val="TableParagraph"/>
              <w:spacing w:line="257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12–</w:t>
            </w: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342" w:type="dxa"/>
          </w:tcPr>
          <w:p w:rsidR="00EF7C35" w:rsidRDefault="006039A0">
            <w:pPr>
              <w:pStyle w:val="TableParagraph"/>
              <w:spacing w:line="257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15–</w:t>
            </w:r>
            <w:r>
              <w:rPr>
                <w:spacing w:val="-5"/>
                <w:sz w:val="24"/>
              </w:rPr>
              <w:t>17</w:t>
            </w:r>
          </w:p>
        </w:tc>
      </w:tr>
    </w:tbl>
    <w:p w:rsidR="00EF7C35" w:rsidRDefault="00EF7C35"/>
    <w:sectPr w:rsidR="00EF7C35">
      <w:pgSz w:w="11910" w:h="16840"/>
      <w:pgMar w:top="1780" w:right="708" w:bottom="800" w:left="425" w:header="709" w:footer="6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9A0" w:rsidRDefault="006039A0">
      <w:r>
        <w:separator/>
      </w:r>
    </w:p>
  </w:endnote>
  <w:endnote w:type="continuationSeparator" w:id="0">
    <w:p w:rsidR="006039A0" w:rsidRDefault="00603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C35" w:rsidRDefault="00EF7C35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C35" w:rsidRDefault="00EF7C3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9A0" w:rsidRDefault="006039A0">
      <w:r>
        <w:separator/>
      </w:r>
    </w:p>
  </w:footnote>
  <w:footnote w:type="continuationSeparator" w:id="0">
    <w:p w:rsidR="006039A0" w:rsidRDefault="00603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C35" w:rsidRDefault="00EF7C35">
    <w:pPr>
      <w:pStyle w:val="a3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C35" w:rsidRDefault="00EF7C35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F092B84"/>
    <w:multiLevelType w:val="multilevel"/>
    <w:tmpl w:val="CF092B84"/>
    <w:lvl w:ilvl="0">
      <w:start w:val="1"/>
      <w:numFmt w:val="decimal"/>
      <w:lvlText w:val="%1)"/>
      <w:lvlJc w:val="left"/>
      <w:pPr>
        <w:ind w:left="663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position w:val="-1"/>
        <w:sz w:val="24"/>
        <w:szCs w:val="24"/>
        <w:lang w:val="ru-RU" w:eastAsia="en-US" w:bidi="ar-SA"/>
      </w:rPr>
    </w:lvl>
    <w:lvl w:ilvl="1">
      <w:start w:val="1"/>
      <w:numFmt w:val="decimal"/>
      <w:lvlText w:val="(%2)"/>
      <w:lvlJc w:val="left"/>
      <w:pPr>
        <w:ind w:left="3873" w:hanging="2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930" w:hanging="28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81" w:hanging="28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32" w:hanging="28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83" w:hanging="28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133" w:hanging="2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184" w:hanging="2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235" w:hanging="282"/>
      </w:pPr>
      <w:rPr>
        <w:rFonts w:hint="default"/>
        <w:lang w:val="ru-RU" w:eastAsia="en-US" w:bidi="ar-SA"/>
      </w:rPr>
    </w:lvl>
  </w:abstractNum>
  <w:abstractNum w:abstractNumId="1" w15:restartNumberingAfterBreak="0">
    <w:nsid w:val="0053208E"/>
    <w:multiLevelType w:val="multilevel"/>
    <w:tmpl w:val="0053208E"/>
    <w:lvl w:ilvl="0">
      <w:numFmt w:val="bullet"/>
      <w:lvlText w:val="–"/>
      <w:lvlJc w:val="left"/>
      <w:pPr>
        <w:ind w:left="993" w:hanging="1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977" w:hanging="197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954" w:hanging="19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31" w:hanging="1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08" w:hanging="1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85" w:hanging="1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62" w:hanging="1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39" w:hanging="1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17" w:hanging="197"/>
      </w:pPr>
      <w:rPr>
        <w:rFonts w:hint="default"/>
        <w:lang w:val="ru-RU" w:eastAsia="en-US" w:bidi="ar-SA"/>
      </w:rPr>
    </w:lvl>
  </w:abstractNum>
  <w:abstractNum w:abstractNumId="2" w15:restartNumberingAfterBreak="0">
    <w:nsid w:val="59ADCABA"/>
    <w:multiLevelType w:val="multilevel"/>
    <w:tmpl w:val="59ADCABA"/>
    <w:lvl w:ilvl="0">
      <w:start w:val="1"/>
      <w:numFmt w:val="decimal"/>
      <w:lvlText w:val="%1)"/>
      <w:lvlJc w:val="left"/>
      <w:pPr>
        <w:ind w:left="1413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position w:val="-1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786" w:hanging="42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15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52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88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5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62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98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353" w:hanging="42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F7C35"/>
    <w:rsid w:val="005B18BE"/>
    <w:rsid w:val="006039A0"/>
    <w:rsid w:val="00EF7C35"/>
    <w:rsid w:val="565E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AFDB"/>
  <w15:docId w15:val="{C44E946D-A3D1-46A3-A6B3-9B6140438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184"/>
      <w:ind w:left="4591" w:right="3740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3873" w:hanging="42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56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1855</Words>
  <Characters>10574</Characters>
  <Application>Microsoft Office Word</Application>
  <DocSecurity>0</DocSecurity>
  <Lines>88</Lines>
  <Paragraphs>24</Paragraphs>
  <ScaleCrop>false</ScaleCrop>
  <Company/>
  <LinksUpToDate>false</LinksUpToDate>
  <CharactersWithSpaces>12405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3</cp:revision>
  <dcterms:created xsi:type="dcterms:W3CDTF">2026-04-12T19:10:00Z</dcterms:created>
  <dcterms:modified xsi:type="dcterms:W3CDTF">2026-04-28T09:57:00Z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2026-01-30T00:00:00Z</vt:filetime>
  </property>
  <property fmtid="{D5CDD505-2E9C-101B-9397-08002B2CF9AE}" pid="4" name="Creator">
    <vt:lpwstr>PScript5.dll Version 5.2.2</vt:lpwstr>
  </property>
  <property fmtid="{D5CDD505-2E9C-101B-9397-08002B2CF9AE}" pid="5" name="LastSaved">
    <vt:filetime>2026-04-12T00:00:00Z</vt:filetime>
  </property>
  <property fmtid="{D5CDD505-2E9C-101B-9397-08002B2CF9AE}" pid="6" name="Producer">
    <vt:lpwstr>Acrobat Distiller 10.1.1 (Windows)</vt:lpwstr>
  </property>
  <property fmtid="{D5CDD505-2E9C-101B-9397-08002B2CF9AE}" pid="7" name="KSOProductBuildVer">
    <vt:lpwstr>1049-12.2.0.23196</vt:lpwstr>
  </property>
  <property fmtid="{D5CDD505-2E9C-101B-9397-08002B2CF9AE}" pid="8" name="ICV">
    <vt:lpwstr>610711AE082A4FF6B378B51953A8BDF7_12</vt:lpwstr>
  </property>
</Properties>
</file>